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F48CA5" w14:textId="315A91AA" w:rsidR="00D94F71" w:rsidRPr="00757823" w:rsidRDefault="00D94F71" w:rsidP="00F33055">
      <w:pPr>
        <w:tabs>
          <w:tab w:val="left" w:pos="7655"/>
          <w:tab w:val="left" w:pos="9214"/>
        </w:tabs>
        <w:rPr>
          <w:rFonts w:ascii="Lato" w:hAnsi="Lato"/>
        </w:rPr>
      </w:pPr>
      <w:bookmarkStart w:id="0" w:name="_GoBack"/>
      <w:bookmarkEnd w:id="0"/>
      <w:r w:rsidRPr="00757823">
        <w:rPr>
          <w:rFonts w:ascii="Lato" w:hAnsi="Lato"/>
        </w:rPr>
        <w:t>In this attachment, TD means Treasurer’s Directions – Losses, write offs, waivers and postponements.</w:t>
      </w:r>
    </w:p>
    <w:p w14:paraId="6D3ED681" w14:textId="40CA3232" w:rsidR="006D4066" w:rsidRDefault="006D4066" w:rsidP="00F33055">
      <w:pPr>
        <w:tabs>
          <w:tab w:val="left" w:pos="7655"/>
          <w:tab w:val="left" w:pos="9214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62E1FCB8" wp14:editId="24BA60B5">
                <wp:simplePos x="0" y="0"/>
                <wp:positionH relativeFrom="column">
                  <wp:posOffset>342900</wp:posOffset>
                </wp:positionH>
                <wp:positionV relativeFrom="paragraph">
                  <wp:posOffset>158115</wp:posOffset>
                </wp:positionV>
                <wp:extent cx="3642360" cy="445273"/>
                <wp:effectExtent l="0" t="0" r="15240" b="1206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2360" cy="445273"/>
                        </a:xfrm>
                        <a:prstGeom prst="roundRect">
                          <a:avLst>
                            <a:gd name="adj" fmla="val 18277"/>
                          </a:avLst>
                        </a:prstGeom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AA085A" w14:textId="7F3BA326" w:rsidR="00DC7CCA" w:rsidRPr="006E1E75" w:rsidRDefault="0018765C" w:rsidP="006E1E75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6E1E75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Agency </w:t>
                            </w:r>
                            <w:r w:rsidR="00F84C44" w:rsidRPr="006E1E75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considers </w:t>
                            </w:r>
                            <w:r w:rsidR="00403938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waiver</w:t>
                            </w:r>
                            <w:r w:rsidR="00F84C44" w:rsidRPr="006E1E75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of </w:t>
                            </w:r>
                            <w:r w:rsidR="00E50A00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loss or debt</w:t>
                            </w:r>
                            <w:r w:rsidR="00F84C44" w:rsidRPr="006E1E75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owing to the Territory or agency</w:t>
                            </w:r>
                            <w:r w:rsidR="00DC7CCA" w:rsidRPr="006E1E75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480F3817" w14:textId="77777777" w:rsidR="00B07B14" w:rsidRPr="00785733" w:rsidRDefault="00B07B14" w:rsidP="0018765C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2E1FCB8" id="Text Box 1" o:spid="_x0000_s1026" style="position:absolute;margin-left:27pt;margin-top:12.45pt;width:286.8pt;height:35.05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197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" fillcolor="black [3200]" strokecolor="black [1600]">
                <v:stroke joinstyle="miter"/>
                <v:textbox>
                  <w:txbxContent>
                    <w:p w14:paraId="5AAA085A" w14:textId="7F3BA326" w:rsidR="00DC7CCA" w:rsidRPr="006E1E75" w:rsidRDefault="0018765C" w:rsidP="006E1E75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6E1E75">
                        <w:rPr>
                          <w:rFonts w:ascii="Lato" w:hAnsi="Lato"/>
                          <w:sz w:val="20"/>
                          <w:szCs w:val="20"/>
                        </w:rPr>
                        <w:t xml:space="preserve">Agency </w:t>
                      </w:r>
                      <w:r w:rsidR="00F84C44" w:rsidRPr="006E1E75">
                        <w:rPr>
                          <w:rFonts w:ascii="Lato" w:hAnsi="Lato"/>
                          <w:sz w:val="20"/>
                          <w:szCs w:val="20"/>
                        </w:rPr>
                        <w:t xml:space="preserve">considers </w:t>
                      </w:r>
                      <w:r w:rsidR="00403938">
                        <w:rPr>
                          <w:rFonts w:ascii="Lato" w:hAnsi="Lato"/>
                          <w:sz w:val="20"/>
                          <w:szCs w:val="20"/>
                        </w:rPr>
                        <w:t>waiver</w:t>
                      </w:r>
                      <w:r w:rsidR="00F84C44" w:rsidRPr="006E1E75">
                        <w:rPr>
                          <w:rFonts w:ascii="Lato" w:hAnsi="Lato"/>
                          <w:sz w:val="20"/>
                          <w:szCs w:val="20"/>
                        </w:rPr>
                        <w:t xml:space="preserve"> of </w:t>
                      </w:r>
                      <w:r w:rsidR="00E50A00">
                        <w:rPr>
                          <w:rFonts w:ascii="Lato" w:hAnsi="Lato"/>
                          <w:sz w:val="20"/>
                          <w:szCs w:val="20"/>
                        </w:rPr>
                        <w:t>loss or debt</w:t>
                      </w:r>
                      <w:r w:rsidR="00F84C44" w:rsidRPr="006E1E75">
                        <w:rPr>
                          <w:rFonts w:ascii="Lato" w:hAnsi="Lato"/>
                          <w:sz w:val="20"/>
                          <w:szCs w:val="20"/>
                        </w:rPr>
                        <w:t xml:space="preserve"> owing to the Territory or agency</w:t>
                      </w:r>
                      <w:r w:rsidR="00DC7CCA" w:rsidRPr="006E1E75">
                        <w:rPr>
                          <w:rFonts w:ascii="Lato" w:hAnsi="Lato"/>
                          <w:sz w:val="20"/>
                          <w:szCs w:val="20"/>
                        </w:rPr>
                        <w:t>.</w:t>
                      </w:r>
                    </w:p>
                    <w:p w14:paraId="480F3817" w14:textId="77777777" w:rsidR="00B07B14" w:rsidRPr="00785733" w:rsidRDefault="00B07B14" w:rsidP="0018765C">
                      <w:pPr>
                        <w:spacing w:after="0"/>
                        <w:jc w:val="center"/>
                        <w:rPr>
                          <w:rFonts w:ascii="Lato" w:hAnsi="Lato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57F5AB0F" w14:textId="2AAC4045" w:rsidR="006D4066" w:rsidRDefault="006D4066" w:rsidP="00F33055">
      <w:pPr>
        <w:tabs>
          <w:tab w:val="left" w:pos="7655"/>
          <w:tab w:val="left" w:pos="9214"/>
        </w:tabs>
      </w:pPr>
    </w:p>
    <w:p w14:paraId="45830956" w14:textId="5D0BC114" w:rsidR="005D3C7F" w:rsidRDefault="006D4066" w:rsidP="00F33055">
      <w:pPr>
        <w:tabs>
          <w:tab w:val="left" w:pos="7655"/>
          <w:tab w:val="left" w:pos="9214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71616" behindDoc="0" locked="0" layoutInCell="1" allowOverlap="1" wp14:anchorId="213A37F7" wp14:editId="7901A1E3">
                <wp:simplePos x="0" y="0"/>
                <wp:positionH relativeFrom="column">
                  <wp:posOffset>2060575</wp:posOffset>
                </wp:positionH>
                <wp:positionV relativeFrom="paragraph">
                  <wp:posOffset>35560</wp:posOffset>
                </wp:positionV>
                <wp:extent cx="0" cy="360000"/>
                <wp:effectExtent l="76200" t="0" r="76200" b="5969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22F20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62.25pt;margin-top:2.8pt;width:0;height:28.35pt;z-index:252271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" strokecolor="black [3200]">
                <v:stroke endarrow="block" joinstyle="miter"/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00640" behindDoc="1" locked="0" layoutInCell="1" allowOverlap="1" wp14:anchorId="2EF41937" wp14:editId="00C5D754">
                <wp:simplePos x="0" y="0"/>
                <wp:positionH relativeFrom="column">
                  <wp:posOffset>-104775</wp:posOffset>
                </wp:positionH>
                <wp:positionV relativeFrom="paragraph">
                  <wp:posOffset>170180</wp:posOffset>
                </wp:positionV>
                <wp:extent cx="9652958" cy="1195070"/>
                <wp:effectExtent l="0" t="0" r="24765" b="2413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52958" cy="11950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2F6A57" id="Rectangle 16" o:spid="_x0000_s1026" style="position:absolute;margin-left:-8.25pt;margin-top:13.4pt;width:760.1pt;height:94.1pt;z-index:-250915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" fillcolor="white [3212]" strokecolor="#ffc000" strokeweight="1.5pt"/>
            </w:pict>
          </mc:Fallback>
        </mc:AlternateContent>
      </w:r>
    </w:p>
    <w:p w14:paraId="0D4C1B99" w14:textId="1566D429" w:rsidR="00F64948" w:rsidRDefault="00435393" w:rsidP="00F33055">
      <w:pPr>
        <w:tabs>
          <w:tab w:val="left" w:pos="7655"/>
          <w:tab w:val="left" w:pos="9214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11552" behindDoc="0" locked="0" layoutInCell="1" allowOverlap="1" wp14:anchorId="2923883F" wp14:editId="4092F514">
                <wp:simplePos x="0" y="0"/>
                <wp:positionH relativeFrom="margin">
                  <wp:posOffset>4432355</wp:posOffset>
                </wp:positionH>
                <wp:positionV relativeFrom="paragraph">
                  <wp:posOffset>104362</wp:posOffset>
                </wp:positionV>
                <wp:extent cx="4933950" cy="429370"/>
                <wp:effectExtent l="0" t="0" r="19050" b="2794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33950" cy="42937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E8416A" w14:textId="16F0F07B" w:rsidR="00720B28" w:rsidRPr="00104E3A" w:rsidRDefault="00331F69" w:rsidP="00720B28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331F69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 xml:space="preserve">(A1) </w:t>
                            </w:r>
                            <w:r w:rsidR="003D56C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Seek approval in accordance with relevant</w:t>
                            </w:r>
                            <w:r w:rsidR="00D94F71" w:rsidRPr="0058688D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legislation.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923883F" id="Text Box 15" o:spid="_x0000_s1027" style="position:absolute;margin-left:349pt;margin-top:8.2pt;width:388.5pt;height:33.8pt;z-index:25231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" fillcolor="#002060" strokecolor="black [1600]">
                <v:stroke joinstyle="miter"/>
                <v:textbox>
                  <w:txbxContent>
                    <w:p w14:paraId="52E8416A" w14:textId="16F0F07B" w:rsidR="00720B28" w:rsidRPr="00104E3A" w:rsidRDefault="00331F69" w:rsidP="00720B28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331F69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 xml:space="preserve">(A1) </w:t>
                      </w:r>
                      <w:r w:rsidR="003D56C4">
                        <w:rPr>
                          <w:rFonts w:ascii="Lato" w:hAnsi="Lato"/>
                          <w:sz w:val="20"/>
                          <w:szCs w:val="20"/>
                        </w:rPr>
                        <w:t>Seek approval in accordance with relevant</w:t>
                      </w:r>
                      <w:r w:rsidR="00D94F71" w:rsidRPr="0058688D">
                        <w:rPr>
                          <w:rFonts w:ascii="Lato" w:hAnsi="Lato"/>
                          <w:sz w:val="20"/>
                          <w:szCs w:val="20"/>
                        </w:rPr>
                        <w:t xml:space="preserve"> legislation.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20768" behindDoc="0" locked="0" layoutInCell="1" allowOverlap="1" wp14:anchorId="6E742C83" wp14:editId="3A286C3F">
                <wp:simplePos x="0" y="0"/>
                <wp:positionH relativeFrom="margin">
                  <wp:posOffset>4006960</wp:posOffset>
                </wp:positionH>
                <wp:positionV relativeFrom="paragraph">
                  <wp:posOffset>240969</wp:posOffset>
                </wp:positionV>
                <wp:extent cx="432000" cy="0"/>
                <wp:effectExtent l="0" t="76200" r="25400" b="9525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2000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B9E89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3" o:spid="_x0000_s1026" type="#_x0000_t32" style="position:absolute;margin-left:315.5pt;margin-top:18.95pt;width:34pt;height:0;z-index:25232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C262DC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02688" behindDoc="0" locked="0" layoutInCell="1" allowOverlap="1" wp14:anchorId="3F1491C5" wp14:editId="633EAD33">
                <wp:simplePos x="0" y="0"/>
                <wp:positionH relativeFrom="column">
                  <wp:posOffset>-483870</wp:posOffset>
                </wp:positionH>
                <wp:positionV relativeFrom="paragraph">
                  <wp:posOffset>260350</wp:posOffset>
                </wp:positionV>
                <wp:extent cx="1189990" cy="439420"/>
                <wp:effectExtent l="0" t="5715" r="23495" b="23495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189990" cy="43942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EB1BEB" w14:textId="77777777" w:rsidR="006D4066" w:rsidRPr="00FC12CD" w:rsidRDefault="006D4066" w:rsidP="006D4066">
                            <w:pPr>
                              <w:jc w:val="center"/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</w:pPr>
                            <w:r w:rsidRPr="00FC12CD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Legislation other than the FMA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1491C5" id="Rectangle 49" o:spid="_x0000_s1028" style="position:absolute;margin-left:-38.1pt;margin-top:20.5pt;width:93.7pt;height:34.6pt;rotation:-90;z-index:25240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" fillcolor="#ffc000" strokecolor="#ffc000" strokeweight="1pt">
                <v:textbox>
                  <w:txbxContent>
                    <w:p w14:paraId="14EB1BEB" w14:textId="77777777" w:rsidR="006D4066" w:rsidRPr="00FC12CD" w:rsidRDefault="006D4066" w:rsidP="006D4066">
                      <w:pPr>
                        <w:jc w:val="center"/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</w:pPr>
                      <w:r w:rsidRPr="00FC12CD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Legislation other than the FMA</w:t>
                      </w:r>
                    </w:p>
                  </w:txbxContent>
                </v:textbox>
              </v:rect>
            </w:pict>
          </mc:Fallback>
        </mc:AlternateContent>
      </w:r>
      <w:r w:rsidR="00157A5B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07456" behindDoc="0" locked="0" layoutInCell="1" allowOverlap="1" wp14:anchorId="4883FF6D" wp14:editId="1CE89051">
                <wp:simplePos x="0" y="0"/>
                <wp:positionH relativeFrom="margin">
                  <wp:posOffset>422910</wp:posOffset>
                </wp:positionH>
                <wp:positionV relativeFrom="paragraph">
                  <wp:posOffset>107949</wp:posOffset>
                </wp:positionV>
                <wp:extent cx="3566160" cy="424815"/>
                <wp:effectExtent l="0" t="0" r="15240" b="1333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66160" cy="42481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2DD417" w14:textId="525DE0D2" w:rsidR="00720B28" w:rsidRPr="0018765C" w:rsidRDefault="00331F69" w:rsidP="00720B28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331F69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(D1)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20B28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Is the </w:t>
                            </w:r>
                            <w:r w:rsidR="00A81478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proposed </w:t>
                            </w:r>
                            <w:r w:rsidR="00403938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waiver</w:t>
                            </w:r>
                            <w:r w:rsidR="00720B28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covered by legislation other than the FMA?</w:t>
                            </w:r>
                          </w:p>
                          <w:p w14:paraId="442E4DA6" w14:textId="77777777" w:rsidR="00720B28" w:rsidRPr="004E4C71" w:rsidRDefault="00720B28" w:rsidP="00720B28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83FF6D" id="Text Box 7" o:spid="_x0000_s1029" style="position:absolute;margin-left:33.3pt;margin-top:8.5pt;width:280.8pt;height:33.45pt;z-index:25230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" fillcolor="#e35205" strokecolor="black [1600]">
                <v:stroke joinstyle="miter"/>
                <v:textbox>
                  <w:txbxContent>
                    <w:p w14:paraId="472DD417" w14:textId="525DE0D2" w:rsidR="00720B28" w:rsidRPr="0018765C" w:rsidRDefault="00331F69" w:rsidP="00720B28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331F69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(D1)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720B28">
                        <w:rPr>
                          <w:rFonts w:ascii="Lato" w:hAnsi="Lato"/>
                          <w:sz w:val="20"/>
                          <w:szCs w:val="20"/>
                        </w:rPr>
                        <w:t xml:space="preserve">Is the </w:t>
                      </w:r>
                      <w:r w:rsidR="00A81478">
                        <w:rPr>
                          <w:rFonts w:ascii="Lato" w:hAnsi="Lato"/>
                          <w:sz w:val="20"/>
                          <w:szCs w:val="20"/>
                        </w:rPr>
                        <w:t xml:space="preserve">proposed </w:t>
                      </w:r>
                      <w:r w:rsidR="00403938">
                        <w:rPr>
                          <w:rFonts w:ascii="Lato" w:hAnsi="Lato"/>
                          <w:sz w:val="20"/>
                          <w:szCs w:val="20"/>
                        </w:rPr>
                        <w:t>waiver</w:t>
                      </w:r>
                      <w:r w:rsidR="00720B28">
                        <w:rPr>
                          <w:rFonts w:ascii="Lato" w:hAnsi="Lato"/>
                          <w:sz w:val="20"/>
                          <w:szCs w:val="20"/>
                        </w:rPr>
                        <w:t xml:space="preserve"> covered by legislation other than the FMA?</w:t>
                      </w:r>
                    </w:p>
                    <w:p w14:paraId="442E4DA6" w14:textId="77777777" w:rsidR="00720B28" w:rsidRPr="004E4C71" w:rsidRDefault="00720B28" w:rsidP="00720B28">
                      <w:pPr>
                        <w:spacing w:after="0"/>
                        <w:jc w:val="center"/>
                        <w:rPr>
                          <w:rFonts w:ascii="Lato" w:hAnsi="Lat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D4066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4B9AFA40" wp14:editId="323C80C9">
                <wp:simplePos x="0" y="0"/>
                <wp:positionH relativeFrom="margin">
                  <wp:posOffset>3910965</wp:posOffset>
                </wp:positionH>
                <wp:positionV relativeFrom="paragraph">
                  <wp:posOffset>193675</wp:posOffset>
                </wp:positionV>
                <wp:extent cx="401955" cy="339090"/>
                <wp:effectExtent l="0" t="0" r="0" b="381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955" cy="339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997486" w14:textId="77777777" w:rsidR="00703193" w:rsidRPr="0037702B" w:rsidRDefault="00703193" w:rsidP="005348B4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37702B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9AFA40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30" type="#_x0000_t202" style="position:absolute;margin-left:307.95pt;margin-top:15.25pt;width:31.65pt;height:26.7pt;z-index:25197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" filled="f" stroked="f" strokeweight=".5pt">
                <v:textbox>
                  <w:txbxContent>
                    <w:p w14:paraId="42997486" w14:textId="77777777" w:rsidR="00703193" w:rsidRPr="0037702B" w:rsidRDefault="00703193" w:rsidP="005348B4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37702B">
                        <w:rPr>
                          <w:rFonts w:ascii="Lato" w:hAnsi="Lato" w:cs="Arial"/>
                          <w:sz w:val="20"/>
                          <w:szCs w:val="20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A683E65" w14:textId="7E7A08AC" w:rsidR="00B07B14" w:rsidRDefault="005867E6" w:rsidP="00F33055">
      <w:pPr>
        <w:tabs>
          <w:tab w:val="left" w:pos="7655"/>
          <w:tab w:val="left" w:pos="9214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54560" behindDoc="0" locked="0" layoutInCell="1" allowOverlap="1" wp14:anchorId="000EC50A" wp14:editId="240CB8DC">
                <wp:simplePos x="0" y="0"/>
                <wp:positionH relativeFrom="margin">
                  <wp:posOffset>4273329</wp:posOffset>
                </wp:positionH>
                <wp:positionV relativeFrom="paragraph">
                  <wp:posOffset>5827892</wp:posOffset>
                </wp:positionV>
                <wp:extent cx="4733290" cy="514350"/>
                <wp:effectExtent l="0" t="0" r="10160" b="1905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3290" cy="51435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chemeClr val="tx1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7F4955" w14:textId="222DE1C2" w:rsidR="00B96DB5" w:rsidRPr="00104E3A" w:rsidRDefault="000A2EBB" w:rsidP="00B96DB5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Conditions not met and</w:t>
                            </w:r>
                            <w:r w:rsidR="00B96DB5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can</w:t>
                            </w:r>
                            <w:r w:rsidR="00EA3352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only</w:t>
                            </w:r>
                            <w:r w:rsidR="00B96DB5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be progressed</w:t>
                            </w:r>
                            <w:r w:rsidR="005A0E57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A3352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through</w:t>
                            </w:r>
                            <w:r w:rsidR="005A0E57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Treasurer’s </w:t>
                            </w:r>
                            <w:r w:rsidR="00EA3352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approval</w:t>
                            </w:r>
                            <w:r w:rsidR="005A0E57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0EC50A" id="Text Box 50" o:spid="_x0000_s1031" style="position:absolute;margin-left:336.5pt;margin-top:458.9pt;width:372.7pt;height:40.5pt;z-index:25235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" fillcolor="black [3213]" strokecolor="black [1600]">
                <v:stroke joinstyle="miter"/>
                <v:textbox>
                  <w:txbxContent>
                    <w:p w14:paraId="2B7F4955" w14:textId="222DE1C2" w:rsidR="00B96DB5" w:rsidRPr="00104E3A" w:rsidRDefault="000A2EBB" w:rsidP="00B96DB5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>Conditions not met and</w:t>
                      </w:r>
                      <w:r w:rsidR="00B96DB5">
                        <w:rPr>
                          <w:rFonts w:ascii="Lato" w:hAnsi="Lato"/>
                          <w:sz w:val="20"/>
                          <w:szCs w:val="20"/>
                        </w:rPr>
                        <w:t xml:space="preserve"> can</w:t>
                      </w:r>
                      <w:r w:rsidR="00EA3352">
                        <w:rPr>
                          <w:rFonts w:ascii="Lato" w:hAnsi="Lato"/>
                          <w:sz w:val="20"/>
                          <w:szCs w:val="20"/>
                        </w:rPr>
                        <w:t xml:space="preserve"> only</w:t>
                      </w:r>
                      <w:r w:rsidR="00B96DB5">
                        <w:rPr>
                          <w:rFonts w:ascii="Lato" w:hAnsi="Lato"/>
                          <w:sz w:val="20"/>
                          <w:szCs w:val="20"/>
                        </w:rPr>
                        <w:t xml:space="preserve"> be progressed</w:t>
                      </w:r>
                      <w:r w:rsidR="005A0E57"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EA3352">
                        <w:rPr>
                          <w:rFonts w:ascii="Lato" w:hAnsi="Lato"/>
                          <w:sz w:val="20"/>
                          <w:szCs w:val="20"/>
                        </w:rPr>
                        <w:t>through</w:t>
                      </w:r>
                      <w:r w:rsidR="005A0E57">
                        <w:rPr>
                          <w:rFonts w:ascii="Lato" w:hAnsi="Lato"/>
                          <w:sz w:val="20"/>
                          <w:szCs w:val="20"/>
                        </w:rPr>
                        <w:t xml:space="preserve"> Treasurer’s </w:t>
                      </w:r>
                      <w:r w:rsidR="00EA3352">
                        <w:rPr>
                          <w:rFonts w:ascii="Lato" w:hAnsi="Lato"/>
                          <w:sz w:val="20"/>
                          <w:szCs w:val="20"/>
                        </w:rPr>
                        <w:t>approval</w:t>
                      </w:r>
                      <w:r w:rsidR="005A0E57">
                        <w:rPr>
                          <w:rFonts w:ascii="Lato" w:hAnsi="Lato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04736" behindDoc="1" locked="0" layoutInCell="1" allowOverlap="1" wp14:anchorId="3890F0A5" wp14:editId="7DD57C04">
                <wp:simplePos x="0" y="0"/>
                <wp:positionH relativeFrom="column">
                  <wp:posOffset>-115791</wp:posOffset>
                </wp:positionH>
                <wp:positionV relativeFrom="paragraph">
                  <wp:posOffset>929888</wp:posOffset>
                </wp:positionV>
                <wp:extent cx="9652635" cy="5693106"/>
                <wp:effectExtent l="0" t="0" r="24765" b="22225"/>
                <wp:wrapNone/>
                <wp:docPr id="53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52635" cy="569310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7266DC" id="Rectangle 53" o:spid="_x0000_s1026" style="position:absolute;margin-left:-9.1pt;margin-top:73.2pt;width:760.05pt;height:448.3pt;z-index:-25091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" fillcolor="white [3212]" strokecolor="#00b050" strokeweight="1.5pt"/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06784" behindDoc="0" locked="0" layoutInCell="1" allowOverlap="1" wp14:anchorId="2CB6A3C4" wp14:editId="4D11EBC9">
                <wp:simplePos x="0" y="0"/>
                <wp:positionH relativeFrom="column">
                  <wp:posOffset>-2767303</wp:posOffset>
                </wp:positionH>
                <wp:positionV relativeFrom="paragraph">
                  <wp:posOffset>3589351</wp:posOffset>
                </wp:positionV>
                <wp:extent cx="5691422" cy="375920"/>
                <wp:effectExtent l="0" t="9525" r="14605" b="14605"/>
                <wp:wrapNone/>
                <wp:docPr id="59" name="Rect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5691422" cy="37592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CA8BFB" w14:textId="77777777" w:rsidR="006D4066" w:rsidRPr="009E2805" w:rsidRDefault="006D4066" w:rsidP="006D4066">
                            <w:pPr>
                              <w:jc w:val="center"/>
                              <w:rPr>
                                <w:rFonts w:ascii="Lato" w:hAnsi="Lato"/>
                                <w:b/>
                              </w:rPr>
                            </w:pPr>
                            <w:r w:rsidRPr="009E2805">
                              <w:rPr>
                                <w:rFonts w:ascii="Lato" w:hAnsi="Lato"/>
                                <w:b/>
                              </w:rPr>
                              <w:t>Financial Management Act 1995 (FMA)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B6A3C4" id="Rectangle 59" o:spid="_x0000_s1032" style="position:absolute;margin-left:-217.9pt;margin-top:282.65pt;width:448.15pt;height:29.6pt;rotation:-90;z-index:25240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" fillcolor="#00b050" strokecolor="#00b050" strokeweight="1pt">
                <v:textbox>
                  <w:txbxContent>
                    <w:p w14:paraId="0ACA8BFB" w14:textId="77777777" w:rsidR="006D4066" w:rsidRPr="009E2805" w:rsidRDefault="006D4066" w:rsidP="006D4066">
                      <w:pPr>
                        <w:jc w:val="center"/>
                        <w:rPr>
                          <w:rFonts w:ascii="Lato" w:hAnsi="Lato"/>
                          <w:b/>
                        </w:rPr>
                      </w:pPr>
                      <w:r w:rsidRPr="009E2805">
                        <w:rPr>
                          <w:rFonts w:ascii="Lato" w:hAnsi="Lato"/>
                          <w:b/>
                        </w:rPr>
                        <w:t>Financial Management Act 1995 (FMA)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94496" behindDoc="0" locked="0" layoutInCell="1" allowOverlap="1" wp14:anchorId="17625F2C" wp14:editId="1F347981">
                <wp:simplePos x="0" y="0"/>
                <wp:positionH relativeFrom="column">
                  <wp:posOffset>3931424</wp:posOffset>
                </wp:positionH>
                <wp:positionV relativeFrom="paragraph">
                  <wp:posOffset>1255892</wp:posOffset>
                </wp:positionV>
                <wp:extent cx="5075196" cy="4810539"/>
                <wp:effectExtent l="0" t="0" r="354330" b="85725"/>
                <wp:wrapNone/>
                <wp:docPr id="42" name="Elb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75196" cy="4810539"/>
                        </a:xfrm>
                        <a:prstGeom prst="bentConnector3">
                          <a:avLst>
                            <a:gd name="adj1" fmla="val 106502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9329E6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42" o:spid="_x0000_s1026" type="#_x0000_t34" style="position:absolute;margin-left:309.55pt;margin-top:98.9pt;width:399.6pt;height:378.8pt;z-index:25239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" adj="23004" strokecolor="black [3213]" strokeweight=".5pt">
                <v:stroke endarrow="block"/>
              </v:shape>
            </w:pict>
          </mc:Fallback>
        </mc:AlternateContent>
      </w:r>
      <w:r w:rsidR="00435393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43648" behindDoc="0" locked="0" layoutInCell="1" allowOverlap="1" wp14:anchorId="66095915" wp14:editId="1ACC3B11">
                <wp:simplePos x="0" y="0"/>
                <wp:positionH relativeFrom="margin">
                  <wp:posOffset>3983437</wp:posOffset>
                </wp:positionH>
                <wp:positionV relativeFrom="paragraph">
                  <wp:posOffset>3683911</wp:posOffset>
                </wp:positionV>
                <wp:extent cx="5328000" cy="0"/>
                <wp:effectExtent l="0" t="76200" r="25400" b="9525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28000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D90B2A" id="Straight Arrow Connector 44" o:spid="_x0000_s1026" type="#_x0000_t32" style="position:absolute;margin-left:313.65pt;margin-top:290.05pt;width:419.55pt;height:0;z-index:252443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435393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12928" behindDoc="0" locked="0" layoutInCell="1" allowOverlap="1" wp14:anchorId="023AD442" wp14:editId="1297E963">
                <wp:simplePos x="0" y="0"/>
                <wp:positionH relativeFrom="margin">
                  <wp:posOffset>3853152</wp:posOffset>
                </wp:positionH>
                <wp:positionV relativeFrom="paragraph">
                  <wp:posOffset>2437130</wp:posOffset>
                </wp:positionV>
                <wp:extent cx="401955" cy="339090"/>
                <wp:effectExtent l="0" t="0" r="0" b="3810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955" cy="339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3901A5" w14:textId="77777777" w:rsidR="00331F69" w:rsidRPr="0037702B" w:rsidRDefault="00331F69" w:rsidP="00331F69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37702B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3AD442" id="Text Box 67" o:spid="_x0000_s1033" type="#_x0000_t202" style="position:absolute;margin-left:303.4pt;margin-top:191.9pt;width:31.65pt;height:26.7pt;z-index:252412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" filled="f" stroked="f" strokeweight=".5pt">
                <v:textbox>
                  <w:txbxContent>
                    <w:p w14:paraId="773901A5" w14:textId="77777777" w:rsidR="00331F69" w:rsidRPr="0037702B" w:rsidRDefault="00331F69" w:rsidP="00331F69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37702B">
                        <w:rPr>
                          <w:rFonts w:ascii="Lato" w:hAnsi="Lato" w:cs="Arial"/>
                          <w:sz w:val="20"/>
                          <w:szCs w:val="20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35393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87328" behindDoc="0" locked="0" layoutInCell="1" allowOverlap="1" wp14:anchorId="5FA15725" wp14:editId="37D1AA0C">
                <wp:simplePos x="0" y="0"/>
                <wp:positionH relativeFrom="column">
                  <wp:posOffset>1768033</wp:posOffset>
                </wp:positionH>
                <wp:positionV relativeFrom="paragraph">
                  <wp:posOffset>2584533</wp:posOffset>
                </wp:positionV>
                <wp:extent cx="554990" cy="285750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99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0BD65C" w14:textId="77777777" w:rsidR="005D3C7F" w:rsidRPr="00242A31" w:rsidRDefault="005D3C7F" w:rsidP="005D3C7F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242A31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15725" id="Text Box 30" o:spid="_x0000_s1034" type="#_x0000_t202" style="position:absolute;margin-left:139.2pt;margin-top:203.5pt;width:43.7pt;height:22.5pt;z-index:25238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" filled="f" stroked="f" strokeweight=".5pt">
                <v:textbox>
                  <w:txbxContent>
                    <w:p w14:paraId="3A0BD65C" w14:textId="77777777" w:rsidR="005D3C7F" w:rsidRPr="00242A31" w:rsidRDefault="005D3C7F" w:rsidP="005D3C7F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242A31">
                        <w:rPr>
                          <w:rFonts w:ascii="Lato" w:hAnsi="Lato" w:cs="Arial"/>
                          <w:sz w:val="20"/>
                          <w:szCs w:val="20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CB255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40224" behindDoc="0" locked="0" layoutInCell="1" allowOverlap="1" wp14:anchorId="72996A2D" wp14:editId="20581649">
                <wp:simplePos x="0" y="0"/>
                <wp:positionH relativeFrom="margin">
                  <wp:posOffset>560070</wp:posOffset>
                </wp:positionH>
                <wp:positionV relativeFrom="paragraph">
                  <wp:posOffset>5827892</wp:posOffset>
                </wp:positionV>
                <wp:extent cx="3593990" cy="514350"/>
                <wp:effectExtent l="0" t="0" r="26035" b="1905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3990" cy="51435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B4E4EC" w14:textId="792DA592" w:rsidR="00A033B6" w:rsidRPr="00104E3A" w:rsidRDefault="00331F69" w:rsidP="00A033B6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331F69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(A3)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5303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Seek approval</w:t>
                            </w:r>
                            <w:r w:rsidR="00A033B6" w:rsidRPr="0037702B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F285E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from an accountable </w:t>
                            </w:r>
                            <w:r w:rsidR="004D3010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officer </w:t>
                            </w:r>
                            <w:r w:rsidR="008F285E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of an agency </w:t>
                            </w:r>
                            <w:r w:rsidR="00A033B6" w:rsidRPr="0037702B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in accordance with </w:t>
                            </w:r>
                            <w:r w:rsidR="000A2EBB" w:rsidRPr="007544B6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TD</w:t>
                            </w:r>
                            <w:r w:rsidR="00553034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2996A2D" id="Text Box 37" o:spid="_x0000_s1035" style="position:absolute;margin-left:44.1pt;margin-top:458.9pt;width:283pt;height:40.5pt;z-index:25234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" fillcolor="#002060" strokecolor="black [1600]">
                <v:stroke joinstyle="miter"/>
                <v:textbox>
                  <w:txbxContent>
                    <w:p w14:paraId="4AB4E4EC" w14:textId="792DA592" w:rsidR="00A033B6" w:rsidRPr="00104E3A" w:rsidRDefault="00331F69" w:rsidP="00A033B6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331F69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(A3)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553034">
                        <w:rPr>
                          <w:rFonts w:ascii="Lato" w:hAnsi="Lato"/>
                          <w:sz w:val="20"/>
                          <w:szCs w:val="20"/>
                        </w:rPr>
                        <w:t>Seek approval</w:t>
                      </w:r>
                      <w:r w:rsidR="00A033B6" w:rsidRPr="0037702B"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8F285E">
                        <w:rPr>
                          <w:rFonts w:ascii="Lato" w:hAnsi="Lato"/>
                          <w:sz w:val="20"/>
                          <w:szCs w:val="20"/>
                        </w:rPr>
                        <w:t xml:space="preserve">from an accountable </w:t>
                      </w:r>
                      <w:r w:rsidR="004D3010">
                        <w:rPr>
                          <w:rFonts w:ascii="Lato" w:hAnsi="Lato"/>
                          <w:sz w:val="20"/>
                          <w:szCs w:val="20"/>
                        </w:rPr>
                        <w:t xml:space="preserve">officer </w:t>
                      </w:r>
                      <w:r w:rsidR="008F285E">
                        <w:rPr>
                          <w:rFonts w:ascii="Lato" w:hAnsi="Lato"/>
                          <w:sz w:val="20"/>
                          <w:szCs w:val="20"/>
                        </w:rPr>
                        <w:t xml:space="preserve">of an agency </w:t>
                      </w:r>
                      <w:r w:rsidR="00A033B6" w:rsidRPr="0037702B">
                        <w:rPr>
                          <w:rFonts w:ascii="Lato" w:hAnsi="Lato"/>
                          <w:sz w:val="20"/>
                          <w:szCs w:val="20"/>
                        </w:rPr>
                        <w:t xml:space="preserve">in accordance with </w:t>
                      </w:r>
                      <w:r w:rsidR="000A2EBB" w:rsidRPr="007544B6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TD</w:t>
                      </w:r>
                      <w:r w:rsidR="00553034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CB255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45696" behindDoc="0" locked="0" layoutInCell="1" allowOverlap="1" wp14:anchorId="789EDEF2" wp14:editId="38EA5311">
                <wp:simplePos x="0" y="0"/>
                <wp:positionH relativeFrom="margin">
                  <wp:posOffset>1860937</wp:posOffset>
                </wp:positionH>
                <wp:positionV relativeFrom="paragraph">
                  <wp:posOffset>5518481</wp:posOffset>
                </wp:positionV>
                <wp:extent cx="401955" cy="339090"/>
                <wp:effectExtent l="0" t="0" r="0" b="381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955" cy="339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4D8C03" w14:textId="77777777" w:rsidR="000A2EBB" w:rsidRPr="0037702B" w:rsidRDefault="000A2EBB" w:rsidP="000A2EBB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37702B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9EDEF2" id="Text Box 45" o:spid="_x0000_s1036" type="#_x0000_t202" style="position:absolute;margin-left:146.55pt;margin-top:434.55pt;width:31.65pt;height:26.7pt;z-index:252445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" filled="f" stroked="f" strokeweight=".5pt">
                <v:textbox>
                  <w:txbxContent>
                    <w:p w14:paraId="404D8C03" w14:textId="77777777" w:rsidR="000A2EBB" w:rsidRPr="0037702B" w:rsidRDefault="000A2EBB" w:rsidP="000A2EBB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37702B">
                        <w:rPr>
                          <w:rFonts w:ascii="Lato" w:hAnsi="Lato" w:cs="Arial"/>
                          <w:sz w:val="20"/>
                          <w:szCs w:val="20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B255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23168" behindDoc="1" locked="0" layoutInCell="1" allowOverlap="1" wp14:anchorId="7F8D198D" wp14:editId="18272B00">
                <wp:simplePos x="0" y="0"/>
                <wp:positionH relativeFrom="column">
                  <wp:posOffset>560070</wp:posOffset>
                </wp:positionH>
                <wp:positionV relativeFrom="paragraph">
                  <wp:posOffset>4539781</wp:posOffset>
                </wp:positionV>
                <wp:extent cx="3445482" cy="1049020"/>
                <wp:effectExtent l="0" t="0" r="22225" b="1778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45482" cy="10490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E5AE36" w14:textId="43678066" w:rsidR="00EA3352" w:rsidRDefault="00C92A7C" w:rsidP="00EA3352">
                            <w:pPr>
                              <w:pStyle w:val="ListNumber"/>
                              <w:numPr>
                                <w:ilvl w:val="0"/>
                                <w:numId w:val="45"/>
                              </w:numPr>
                              <w:spacing w:after="0"/>
                              <w:ind w:left="284" w:hanging="284"/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the debtor has </w:t>
                            </w:r>
                            <w:r w:rsidR="007A6B54"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  <w:t>d</w:t>
                            </w:r>
                            <w:r w:rsidR="00EA3352"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  <w:t>emonstrated</w:t>
                            </w:r>
                            <w:r w:rsidR="007A6B54"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to the satisfaction of the delegate that debtor </w:t>
                            </w:r>
                            <w:r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  <w:t>is experiencing</w:t>
                            </w:r>
                            <w:r w:rsidR="00EA3352"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serious financial hardship</w:t>
                            </w:r>
                            <w:r w:rsidR="00155562"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A3352"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for period </w:t>
                            </w:r>
                            <w:r w:rsidR="003309A1"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  <w:t>of at least</w:t>
                            </w:r>
                            <w:r w:rsidR="00EA3352"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D788A"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  <w:t>12 months</w:t>
                            </w:r>
                          </w:p>
                          <w:p w14:paraId="1F3A1A72" w14:textId="59BDA2C2" w:rsidR="00EA3352" w:rsidRDefault="00CB255E" w:rsidP="00CB255E">
                            <w:pPr>
                              <w:pStyle w:val="ListNumber"/>
                              <w:numPr>
                                <w:ilvl w:val="0"/>
                                <w:numId w:val="45"/>
                              </w:numPr>
                              <w:spacing w:after="0"/>
                              <w:ind w:left="284" w:hanging="284"/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CB255E"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  <w:t>waiver is for the purpose of an out of court settlement in relation to or legal outcome arising from legal proceedings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8D198D" id="Rectangle 8" o:spid="_x0000_s1037" style="position:absolute;margin-left:44.1pt;margin-top:357.45pt;width:271.3pt;height:82.6pt;z-index:-25089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" filled="f" strokecolor="black [3213]" strokeweight="1pt">
                <v:textbox>
                  <w:txbxContent>
                    <w:p w14:paraId="31E5AE36" w14:textId="43678066" w:rsidR="00EA3352" w:rsidRDefault="00C92A7C" w:rsidP="00EA3352">
                      <w:pPr>
                        <w:pStyle w:val="ListNumber"/>
                        <w:numPr>
                          <w:ilvl w:val="0"/>
                          <w:numId w:val="45"/>
                        </w:numPr>
                        <w:spacing w:after="0"/>
                        <w:ind w:left="284" w:hanging="284"/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  <w:t xml:space="preserve">the debtor has </w:t>
                      </w:r>
                      <w:r w:rsidR="007A6B54"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  <w:t>d</w:t>
                      </w:r>
                      <w:r w:rsidR="00EA3352"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  <w:t>emonstrated</w:t>
                      </w:r>
                      <w:r w:rsidR="007A6B54"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  <w:t xml:space="preserve"> to the satisfaction of the delegate that debtor </w:t>
                      </w:r>
                      <w:r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  <w:t>is experiencing</w:t>
                      </w:r>
                      <w:r w:rsidR="00EA3352"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  <w:t xml:space="preserve"> serious financial hardship</w:t>
                      </w:r>
                      <w:r w:rsidR="00155562"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="00EA3352"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  <w:t xml:space="preserve">for period </w:t>
                      </w:r>
                      <w:r w:rsidR="003309A1"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  <w:t>of at least</w:t>
                      </w:r>
                      <w:r w:rsidR="00EA3352"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="007D788A"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  <w:t>12 months</w:t>
                      </w:r>
                    </w:p>
                    <w:p w14:paraId="1F3A1A72" w14:textId="59BDA2C2" w:rsidR="00EA3352" w:rsidRDefault="00CB255E" w:rsidP="00CB255E">
                      <w:pPr>
                        <w:pStyle w:val="ListNumber"/>
                        <w:numPr>
                          <w:ilvl w:val="0"/>
                          <w:numId w:val="45"/>
                        </w:numPr>
                        <w:spacing w:after="0"/>
                        <w:ind w:left="284" w:hanging="284"/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</w:pPr>
                      <w:r w:rsidRPr="00CB255E"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  <w:t>waiver is for the purpose of an out of court settlement in relation to or legal outcome arising from legal proceedings</w:t>
                      </w:r>
                    </w:p>
                  </w:txbxContent>
                </v:textbox>
              </v:rect>
            </w:pict>
          </mc:Fallback>
        </mc:AlternateContent>
      </w:r>
      <w:r w:rsidR="00CB255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75040" behindDoc="0" locked="0" layoutInCell="1" allowOverlap="1" wp14:anchorId="2E127A77" wp14:editId="76193DC4">
                <wp:simplePos x="0" y="0"/>
                <wp:positionH relativeFrom="column">
                  <wp:posOffset>2205990</wp:posOffset>
                </wp:positionH>
                <wp:positionV relativeFrom="paragraph">
                  <wp:posOffset>5589464</wp:posOffset>
                </wp:positionV>
                <wp:extent cx="0" cy="215900"/>
                <wp:effectExtent l="76200" t="0" r="57150" b="5080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F6BEFA" id="Straight Arrow Connector 9" o:spid="_x0000_s1026" type="#_x0000_t32" style="position:absolute;margin-left:173.7pt;margin-top:440.1pt;width:0;height:17pt;z-index:25237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" strokecolor="black [3200]">
                <v:stroke endarrow="block" joinstyle="miter"/>
              </v:shape>
            </w:pict>
          </mc:Fallback>
        </mc:AlternateContent>
      </w:r>
      <w:r w:rsidR="00C92A7C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47744" behindDoc="0" locked="0" layoutInCell="1" allowOverlap="1" wp14:anchorId="2932A5C3" wp14:editId="67C04894">
                <wp:simplePos x="0" y="0"/>
                <wp:positionH relativeFrom="column">
                  <wp:posOffset>3945062</wp:posOffset>
                </wp:positionH>
                <wp:positionV relativeFrom="paragraph">
                  <wp:posOffset>4320209</wp:posOffset>
                </wp:positionV>
                <wp:extent cx="554990" cy="285750"/>
                <wp:effectExtent l="0" t="0" r="0" b="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99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E0C0B6" w14:textId="77777777" w:rsidR="000A2EBB" w:rsidRPr="00242A31" w:rsidRDefault="000A2EBB" w:rsidP="000A2EBB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242A31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32A5C3" id="Text Box 52" o:spid="_x0000_s1038" type="#_x0000_t202" style="position:absolute;margin-left:310.65pt;margin-top:340.15pt;width:43.7pt;height:22.5pt;z-index:25244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" filled="f" stroked="f" strokeweight=".5pt">
                <v:textbox>
                  <w:txbxContent>
                    <w:p w14:paraId="68E0C0B6" w14:textId="77777777" w:rsidR="000A2EBB" w:rsidRPr="00242A31" w:rsidRDefault="000A2EBB" w:rsidP="000A2EBB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242A31">
                        <w:rPr>
                          <w:rFonts w:ascii="Lato" w:hAnsi="Lato" w:cs="Arial"/>
                          <w:sz w:val="20"/>
                          <w:szCs w:val="20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C92A7C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51840" behindDoc="0" locked="0" layoutInCell="1" allowOverlap="1" wp14:anchorId="57AA6E61" wp14:editId="128EFCF3">
                <wp:simplePos x="0" y="0"/>
                <wp:positionH relativeFrom="margin">
                  <wp:posOffset>4009307</wp:posOffset>
                </wp:positionH>
                <wp:positionV relativeFrom="paragraph">
                  <wp:posOffset>4367530</wp:posOffset>
                </wp:positionV>
                <wp:extent cx="5328000" cy="0"/>
                <wp:effectExtent l="0" t="76200" r="25400" b="9525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28000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61DF29" id="Straight Arrow Connector 11" o:spid="_x0000_s1026" type="#_x0000_t32" style="position:absolute;margin-left:315.7pt;margin-top:343.9pt;width:419.55pt;height:0;z-index:252451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C92A7C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19072" behindDoc="0" locked="0" layoutInCell="1" allowOverlap="1" wp14:anchorId="31FDEE79" wp14:editId="0D0F4657">
                <wp:simplePos x="0" y="0"/>
                <wp:positionH relativeFrom="margin">
                  <wp:posOffset>3912842</wp:posOffset>
                </wp:positionH>
                <wp:positionV relativeFrom="paragraph">
                  <wp:posOffset>3616545</wp:posOffset>
                </wp:positionV>
                <wp:extent cx="401955" cy="339090"/>
                <wp:effectExtent l="0" t="0" r="0" b="3810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955" cy="339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A7D665" w14:textId="77777777" w:rsidR="00331F69" w:rsidRPr="0037702B" w:rsidRDefault="00331F69" w:rsidP="00331F69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37702B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FDEE79" id="Text Box 71" o:spid="_x0000_s1039" type="#_x0000_t202" style="position:absolute;margin-left:308.1pt;margin-top:284.75pt;width:31.65pt;height:26.7pt;z-index:252419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" filled="f" stroked="f" strokeweight=".5pt">
                <v:textbox>
                  <w:txbxContent>
                    <w:p w14:paraId="0BA7D665" w14:textId="77777777" w:rsidR="00331F69" w:rsidRPr="0037702B" w:rsidRDefault="00331F69" w:rsidP="00331F69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37702B">
                        <w:rPr>
                          <w:rFonts w:ascii="Lato" w:hAnsi="Lato" w:cs="Arial"/>
                          <w:sz w:val="20"/>
                          <w:szCs w:val="20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00D8F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38496" behindDoc="0" locked="0" layoutInCell="1" allowOverlap="1" wp14:anchorId="16665BD9" wp14:editId="64A0FB3C">
                <wp:simplePos x="0" y="0"/>
                <wp:positionH relativeFrom="margin">
                  <wp:posOffset>548005</wp:posOffset>
                </wp:positionH>
                <wp:positionV relativeFrom="paragraph">
                  <wp:posOffset>4181392</wp:posOffset>
                </wp:positionV>
                <wp:extent cx="3461385" cy="421419"/>
                <wp:effectExtent l="0" t="0" r="24765" b="1714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1385" cy="421419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D0A7B2" w14:textId="593D30CE" w:rsidR="00785733" w:rsidRPr="00A033B6" w:rsidRDefault="00331F69" w:rsidP="00A033B6">
                            <w:pPr>
                              <w:pStyle w:val="ListNumber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331F69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(D</w:t>
                            </w:r>
                            <w:r w:rsidR="00C82A56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7</w:t>
                            </w:r>
                            <w:r w:rsidRPr="00331F69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155562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Is</w:t>
                            </w:r>
                            <w:r w:rsidR="00EA3352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the </w:t>
                            </w:r>
                            <w:r w:rsidR="00A81478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proposed </w:t>
                            </w:r>
                            <w:r w:rsidR="00EA3352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waiver</w:t>
                            </w:r>
                            <w:r w:rsidR="00155562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due to </w:t>
                            </w:r>
                            <w:r w:rsidR="001855C2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either of </w:t>
                            </w:r>
                            <w:r w:rsidR="00155562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the following reasons</w:t>
                            </w:r>
                            <w:r w:rsidR="00785733" w:rsidRPr="00692A7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665BD9" id="Text Box 5" o:spid="_x0000_s1040" style="position:absolute;margin-left:43.15pt;margin-top:329.25pt;width:272.55pt;height:33.2pt;z-index:252138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" fillcolor="#e35205" strokecolor="black [1600]">
                <v:stroke joinstyle="miter"/>
                <v:textbox>
                  <w:txbxContent>
                    <w:p w14:paraId="2BD0A7B2" w14:textId="593D30CE" w:rsidR="00785733" w:rsidRPr="00A033B6" w:rsidRDefault="00331F69" w:rsidP="00A033B6">
                      <w:pPr>
                        <w:pStyle w:val="ListNumber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331F69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(D</w:t>
                      </w:r>
                      <w:r w:rsidR="00C82A56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7</w:t>
                      </w:r>
                      <w:bookmarkStart w:id="1" w:name="_GoBack"/>
                      <w:bookmarkEnd w:id="1"/>
                      <w:r w:rsidRPr="00331F69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155562">
                        <w:rPr>
                          <w:rFonts w:ascii="Lato" w:hAnsi="Lato"/>
                          <w:sz w:val="20"/>
                          <w:szCs w:val="20"/>
                        </w:rPr>
                        <w:t>Is</w:t>
                      </w:r>
                      <w:r w:rsidR="00EA3352">
                        <w:rPr>
                          <w:rFonts w:ascii="Lato" w:hAnsi="Lato"/>
                          <w:sz w:val="20"/>
                          <w:szCs w:val="20"/>
                        </w:rPr>
                        <w:t xml:space="preserve"> the </w:t>
                      </w:r>
                      <w:r w:rsidR="00A81478">
                        <w:rPr>
                          <w:rFonts w:ascii="Lato" w:hAnsi="Lato"/>
                          <w:sz w:val="20"/>
                          <w:szCs w:val="20"/>
                        </w:rPr>
                        <w:t xml:space="preserve">proposed </w:t>
                      </w:r>
                      <w:r w:rsidR="00EA3352">
                        <w:rPr>
                          <w:rFonts w:ascii="Lato" w:hAnsi="Lato"/>
                          <w:sz w:val="20"/>
                          <w:szCs w:val="20"/>
                        </w:rPr>
                        <w:t>waiver</w:t>
                      </w:r>
                      <w:r w:rsidR="00155562">
                        <w:rPr>
                          <w:rFonts w:ascii="Lato" w:hAnsi="Lato"/>
                          <w:sz w:val="20"/>
                          <w:szCs w:val="20"/>
                        </w:rPr>
                        <w:t xml:space="preserve"> due to </w:t>
                      </w:r>
                      <w:r w:rsidR="001855C2">
                        <w:rPr>
                          <w:rFonts w:ascii="Lato" w:hAnsi="Lato"/>
                          <w:sz w:val="20"/>
                          <w:szCs w:val="20"/>
                        </w:rPr>
                        <w:t xml:space="preserve">either of </w:t>
                      </w:r>
                      <w:r w:rsidR="00155562">
                        <w:rPr>
                          <w:rFonts w:ascii="Lato" w:hAnsi="Lato"/>
                          <w:sz w:val="20"/>
                          <w:szCs w:val="20"/>
                        </w:rPr>
                        <w:t>the following reasons</w:t>
                      </w:r>
                      <w:r w:rsidR="00785733" w:rsidRPr="00692A7A">
                        <w:rPr>
                          <w:rFonts w:ascii="Lato" w:hAnsi="Lato"/>
                          <w:sz w:val="20"/>
                          <w:szCs w:val="20"/>
                        </w:rPr>
                        <w:t>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400D8F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93472" behindDoc="0" locked="0" layoutInCell="1" allowOverlap="1" wp14:anchorId="052F8F67" wp14:editId="79C768F1">
                <wp:simplePos x="0" y="0"/>
                <wp:positionH relativeFrom="column">
                  <wp:posOffset>1823500</wp:posOffset>
                </wp:positionH>
                <wp:positionV relativeFrom="paragraph">
                  <wp:posOffset>3896995</wp:posOffset>
                </wp:positionV>
                <wp:extent cx="554990" cy="28575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99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F322C9" w14:textId="77777777" w:rsidR="005D3C7F" w:rsidRPr="00242A31" w:rsidRDefault="005D3C7F" w:rsidP="005D3C7F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242A31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2F8F67" id="Text Box 39" o:spid="_x0000_s1041" type="#_x0000_t202" style="position:absolute;margin-left:143.6pt;margin-top:306.85pt;width:43.7pt;height:22.5pt;z-index:25239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" filled="f" stroked="f" strokeweight=".5pt">
                <v:textbox>
                  <w:txbxContent>
                    <w:p w14:paraId="10F322C9" w14:textId="77777777" w:rsidR="005D3C7F" w:rsidRPr="00242A31" w:rsidRDefault="005D3C7F" w:rsidP="005D3C7F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242A31">
                        <w:rPr>
                          <w:rFonts w:ascii="Lato" w:hAnsi="Lato" w:cs="Arial"/>
                          <w:sz w:val="20"/>
                          <w:szCs w:val="20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400D8F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72992" behindDoc="0" locked="0" layoutInCell="1" allowOverlap="1" wp14:anchorId="70335B57" wp14:editId="60F78F61">
                <wp:simplePos x="0" y="0"/>
                <wp:positionH relativeFrom="margin">
                  <wp:posOffset>544167</wp:posOffset>
                </wp:positionH>
                <wp:positionV relativeFrom="paragraph">
                  <wp:posOffset>3506111</wp:posOffset>
                </wp:positionV>
                <wp:extent cx="3442970" cy="453224"/>
                <wp:effectExtent l="0" t="0" r="24130" b="2349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2970" cy="453224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01A590" w14:textId="381994B6" w:rsidR="00403938" w:rsidRPr="00A033B6" w:rsidRDefault="00331F69" w:rsidP="00403938">
                            <w:pPr>
                              <w:pStyle w:val="ListNumber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331F69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(D</w:t>
                            </w:r>
                            <w:r w:rsidR="00C82A56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6</w:t>
                            </w:r>
                            <w:r w:rsidRPr="00331F69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00D8F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Does</w:t>
                            </w:r>
                            <w:r w:rsidR="00403938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the </w:t>
                            </w:r>
                            <w:r w:rsidR="00155562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value of the waiver </w:t>
                            </w:r>
                            <w:r w:rsidR="00400D8F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exceed</w:t>
                            </w:r>
                            <w:r w:rsidR="00155562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50% of the </w:t>
                            </w:r>
                            <w:r w:rsidR="00400D8F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total </w:t>
                            </w:r>
                            <w:r w:rsidR="00155562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amount owing </w:t>
                            </w:r>
                            <w:r w:rsidR="009737AC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by </w:t>
                            </w:r>
                            <w:r w:rsidR="00155562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the debtor</w:t>
                            </w:r>
                            <w:r w:rsidR="00400D8F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or $20,000</w:t>
                            </w:r>
                            <w:r w:rsidR="00155562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0335B57" id="Text Box 3" o:spid="_x0000_s1042" style="position:absolute;margin-left:42.85pt;margin-top:276.05pt;width:271.1pt;height:35.7pt;z-index:25237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" fillcolor="#e35205" strokecolor="black [1600]">
                <v:stroke joinstyle="miter"/>
                <v:textbox>
                  <w:txbxContent>
                    <w:p w14:paraId="0901A590" w14:textId="381994B6" w:rsidR="00403938" w:rsidRPr="00A033B6" w:rsidRDefault="00331F69" w:rsidP="00403938">
                      <w:pPr>
                        <w:pStyle w:val="ListNumber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331F69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(D</w:t>
                      </w:r>
                      <w:r w:rsidR="00C82A56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6</w:t>
                      </w:r>
                      <w:r w:rsidRPr="00331F69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400D8F">
                        <w:rPr>
                          <w:rFonts w:ascii="Lato" w:hAnsi="Lato"/>
                          <w:sz w:val="20"/>
                          <w:szCs w:val="20"/>
                        </w:rPr>
                        <w:t>Does</w:t>
                      </w:r>
                      <w:r w:rsidR="00403938">
                        <w:rPr>
                          <w:rFonts w:ascii="Lato" w:hAnsi="Lato"/>
                          <w:sz w:val="20"/>
                          <w:szCs w:val="20"/>
                        </w:rPr>
                        <w:t xml:space="preserve"> the </w:t>
                      </w:r>
                      <w:r w:rsidR="00155562">
                        <w:rPr>
                          <w:rFonts w:ascii="Lato" w:hAnsi="Lato"/>
                          <w:sz w:val="20"/>
                          <w:szCs w:val="20"/>
                        </w:rPr>
                        <w:t xml:space="preserve">value of the waiver </w:t>
                      </w:r>
                      <w:r w:rsidR="00400D8F">
                        <w:rPr>
                          <w:rFonts w:ascii="Lato" w:hAnsi="Lato"/>
                          <w:sz w:val="20"/>
                          <w:szCs w:val="20"/>
                        </w:rPr>
                        <w:t>exceed</w:t>
                      </w:r>
                      <w:r w:rsidR="00155562">
                        <w:rPr>
                          <w:rFonts w:ascii="Lato" w:hAnsi="Lato"/>
                          <w:sz w:val="20"/>
                          <w:szCs w:val="20"/>
                        </w:rPr>
                        <w:t xml:space="preserve"> 50% of the </w:t>
                      </w:r>
                      <w:r w:rsidR="00400D8F">
                        <w:rPr>
                          <w:rFonts w:ascii="Lato" w:hAnsi="Lato"/>
                          <w:sz w:val="20"/>
                          <w:szCs w:val="20"/>
                        </w:rPr>
                        <w:t xml:space="preserve">total </w:t>
                      </w:r>
                      <w:r w:rsidR="00155562">
                        <w:rPr>
                          <w:rFonts w:ascii="Lato" w:hAnsi="Lato"/>
                          <w:sz w:val="20"/>
                          <w:szCs w:val="20"/>
                        </w:rPr>
                        <w:t xml:space="preserve">amount owing </w:t>
                      </w:r>
                      <w:r w:rsidR="009737AC">
                        <w:rPr>
                          <w:rFonts w:ascii="Lato" w:hAnsi="Lato"/>
                          <w:sz w:val="20"/>
                          <w:szCs w:val="20"/>
                        </w:rPr>
                        <w:t xml:space="preserve">by </w:t>
                      </w:r>
                      <w:r w:rsidR="00155562">
                        <w:rPr>
                          <w:rFonts w:ascii="Lato" w:hAnsi="Lato"/>
                          <w:sz w:val="20"/>
                          <w:szCs w:val="20"/>
                        </w:rPr>
                        <w:t>the debtor</w:t>
                      </w:r>
                      <w:r w:rsidR="00400D8F">
                        <w:rPr>
                          <w:rFonts w:ascii="Lato" w:hAnsi="Lato"/>
                          <w:sz w:val="20"/>
                          <w:szCs w:val="20"/>
                        </w:rPr>
                        <w:t xml:space="preserve"> or $20,000</w:t>
                      </w:r>
                      <w:r w:rsidR="00155562">
                        <w:rPr>
                          <w:rFonts w:ascii="Lato" w:hAnsi="Lato"/>
                          <w:sz w:val="20"/>
                          <w:szCs w:val="20"/>
                        </w:rPr>
                        <w:t>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400D8F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53888" behindDoc="0" locked="0" layoutInCell="1" allowOverlap="1" wp14:anchorId="7EC228D8" wp14:editId="71F9590D">
                <wp:simplePos x="0" y="0"/>
                <wp:positionH relativeFrom="column">
                  <wp:posOffset>2116179</wp:posOffset>
                </wp:positionH>
                <wp:positionV relativeFrom="paragraph">
                  <wp:posOffset>3959860</wp:posOffset>
                </wp:positionV>
                <wp:extent cx="0" cy="215900"/>
                <wp:effectExtent l="76200" t="0" r="57150" b="50800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F51F80" id="Straight Arrow Connector 58" o:spid="_x0000_s1026" type="#_x0000_t32" style="position:absolute;margin-left:166.65pt;margin-top:311.8pt;width:0;height:17pt;z-index:252453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" strokecolor="black [3200]">
                <v:stroke endarrow="block" joinstyle="miter"/>
              </v:shape>
            </w:pict>
          </mc:Fallback>
        </mc:AlternateContent>
      </w:r>
      <w:r w:rsidR="00400D8F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56608" behindDoc="0" locked="0" layoutInCell="1" allowOverlap="1" wp14:anchorId="5272B8A1" wp14:editId="1E8CCF03">
                <wp:simplePos x="0" y="0"/>
                <wp:positionH relativeFrom="margin">
                  <wp:posOffset>4262755</wp:posOffset>
                </wp:positionH>
                <wp:positionV relativeFrom="paragraph">
                  <wp:posOffset>2725918</wp:posOffset>
                </wp:positionV>
                <wp:extent cx="4676775" cy="657225"/>
                <wp:effectExtent l="0" t="0" r="28575" b="28575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6775" cy="65722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A3C6FC" w14:textId="1622E942" w:rsidR="005A0E57" w:rsidRPr="00104E3A" w:rsidRDefault="00331F69" w:rsidP="005A0E57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331F69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(A2)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A0E57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An agency must </w:t>
                            </w:r>
                            <w:r w:rsidR="00EA3352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attempt to </w:t>
                            </w:r>
                            <w:r w:rsidR="005A0E57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recover money in accordance with </w:t>
                            </w:r>
                            <w:r w:rsidR="00D94F71" w:rsidRPr="00D94F71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the TD</w:t>
                            </w:r>
                            <w:r w:rsidR="005A0E57" w:rsidRPr="005A0E57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prior to considering </w:t>
                            </w:r>
                            <w:r w:rsidR="005D3C7F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waiver</w:t>
                            </w:r>
                            <w:r w:rsidR="005A0E57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72B8A1" id="Text Box 51" o:spid="_x0000_s1043" style="position:absolute;margin-left:335.65pt;margin-top:214.65pt;width:368.25pt;height:51.75pt;z-index:25235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" fillcolor="#002060" strokecolor="black [1600]">
                <v:stroke joinstyle="miter"/>
                <v:textbox>
                  <w:txbxContent>
                    <w:p w14:paraId="06A3C6FC" w14:textId="1622E942" w:rsidR="005A0E57" w:rsidRPr="00104E3A" w:rsidRDefault="00331F69" w:rsidP="005A0E57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331F69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(A2)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5A0E57">
                        <w:rPr>
                          <w:rFonts w:ascii="Lato" w:hAnsi="Lato"/>
                          <w:sz w:val="20"/>
                          <w:szCs w:val="20"/>
                        </w:rPr>
                        <w:t xml:space="preserve">An agency must </w:t>
                      </w:r>
                      <w:r w:rsidR="00EA3352">
                        <w:rPr>
                          <w:rFonts w:ascii="Lato" w:hAnsi="Lato"/>
                          <w:sz w:val="20"/>
                          <w:szCs w:val="20"/>
                        </w:rPr>
                        <w:t xml:space="preserve">attempt to </w:t>
                      </w:r>
                      <w:r w:rsidR="005A0E57">
                        <w:rPr>
                          <w:rFonts w:ascii="Lato" w:hAnsi="Lato"/>
                          <w:sz w:val="20"/>
                          <w:szCs w:val="20"/>
                        </w:rPr>
                        <w:t xml:space="preserve">recover </w:t>
                      </w:r>
                      <w:bookmarkStart w:id="1" w:name="_GoBack"/>
                      <w:bookmarkEnd w:id="1"/>
                      <w:r w:rsidR="005A0E57">
                        <w:rPr>
                          <w:rFonts w:ascii="Lato" w:hAnsi="Lato"/>
                          <w:sz w:val="20"/>
                          <w:szCs w:val="20"/>
                        </w:rPr>
                        <w:t xml:space="preserve">money in accordance with </w:t>
                      </w:r>
                      <w:r w:rsidR="00D94F71" w:rsidRPr="00D94F71">
                        <w:rPr>
                          <w:rFonts w:ascii="Lato" w:hAnsi="Lato"/>
                          <w:sz w:val="20"/>
                          <w:szCs w:val="20"/>
                        </w:rPr>
                        <w:t>the TD</w:t>
                      </w:r>
                      <w:r w:rsidR="005A0E57" w:rsidRPr="005A0E57">
                        <w:rPr>
                          <w:rFonts w:ascii="Lato" w:hAnsi="Lato"/>
                          <w:sz w:val="20"/>
                          <w:szCs w:val="20"/>
                        </w:rPr>
                        <w:t xml:space="preserve"> prior to considering </w:t>
                      </w:r>
                      <w:r w:rsidR="005D3C7F">
                        <w:rPr>
                          <w:rFonts w:ascii="Lato" w:hAnsi="Lato"/>
                          <w:sz w:val="20"/>
                          <w:szCs w:val="20"/>
                        </w:rPr>
                        <w:t>waiver</w:t>
                      </w:r>
                      <w:r w:rsidR="005A0E57">
                        <w:rPr>
                          <w:rFonts w:ascii="Lato" w:hAnsi="Lato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13F0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85280" behindDoc="0" locked="0" layoutInCell="1" allowOverlap="1" wp14:anchorId="578B702D" wp14:editId="7F58E936">
                <wp:simplePos x="0" y="0"/>
                <wp:positionH relativeFrom="margin">
                  <wp:posOffset>3951136</wp:posOffset>
                </wp:positionH>
                <wp:positionV relativeFrom="paragraph">
                  <wp:posOffset>3050650</wp:posOffset>
                </wp:positionV>
                <wp:extent cx="324000" cy="0"/>
                <wp:effectExtent l="0" t="76200" r="19050" b="95250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4000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5DD799" id="Straight Arrow Connector 29" o:spid="_x0000_s1026" type="#_x0000_t32" style="position:absolute;margin-left:311.1pt;margin-top:240.2pt;width:25.5pt;height:0;z-index:252385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F005A5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21120" behindDoc="0" locked="0" layoutInCell="1" allowOverlap="1" wp14:anchorId="5D2E336B" wp14:editId="5796E8D8">
                <wp:simplePos x="0" y="0"/>
                <wp:positionH relativeFrom="margin">
                  <wp:posOffset>8307070</wp:posOffset>
                </wp:positionH>
                <wp:positionV relativeFrom="paragraph">
                  <wp:posOffset>11296015</wp:posOffset>
                </wp:positionV>
                <wp:extent cx="1017767" cy="516586"/>
                <wp:effectExtent l="0" t="0" r="11430" b="17145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7767" cy="51658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13A4AEA" w14:textId="77777777" w:rsidR="00331F69" w:rsidRDefault="00331F69" w:rsidP="00331F69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Legend:</w:t>
                            </w:r>
                          </w:p>
                          <w:p w14:paraId="2458AE5A" w14:textId="77777777" w:rsidR="00331F69" w:rsidRDefault="00331F69" w:rsidP="00331F69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 xml:space="preserve">A </w:t>
                            </w:r>
                            <w:r w:rsidRPr="00277126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– Action</w:t>
                            </w:r>
                          </w:p>
                          <w:p w14:paraId="79258723" w14:textId="77777777" w:rsidR="00331F69" w:rsidRPr="00277126" w:rsidRDefault="00331F69" w:rsidP="00331F69">
                            <w:pPr>
                              <w:spacing w:after="0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 xml:space="preserve">D </w:t>
                            </w:r>
                            <w:r w:rsidRPr="00277126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- Decision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2E336B" id="Text Box 72" o:spid="_x0000_s1044" type="#_x0000_t202" style="position:absolute;margin-left:654.1pt;margin-top:889.45pt;width:80.15pt;height:40.7pt;z-index:252421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" fillcolor="#d8d8d8 [2732]" strokecolor="black [3213]" strokeweight="1pt">
                <v:textbox>
                  <w:txbxContent>
                    <w:p w14:paraId="313A4AEA" w14:textId="77777777" w:rsidR="00331F69" w:rsidRDefault="00331F69" w:rsidP="00331F69">
                      <w:pPr>
                        <w:spacing w:after="0"/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Legend:</w:t>
                      </w:r>
                    </w:p>
                    <w:p w14:paraId="2458AE5A" w14:textId="77777777" w:rsidR="00331F69" w:rsidRDefault="00331F69" w:rsidP="00331F69">
                      <w:pPr>
                        <w:spacing w:after="0"/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 xml:space="preserve">A </w:t>
                      </w:r>
                      <w:r w:rsidRPr="00277126">
                        <w:rPr>
                          <w:rFonts w:ascii="Lato" w:hAnsi="Lato"/>
                          <w:sz w:val="18"/>
                          <w:szCs w:val="18"/>
                        </w:rPr>
                        <w:t>– Action</w:t>
                      </w:r>
                    </w:p>
                    <w:p w14:paraId="79258723" w14:textId="77777777" w:rsidR="00331F69" w:rsidRPr="00277126" w:rsidRDefault="00331F69" w:rsidP="00331F69">
                      <w:pPr>
                        <w:spacing w:after="0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 xml:space="preserve">D </w:t>
                      </w:r>
                      <w:r w:rsidRPr="00277126">
                        <w:rPr>
                          <w:rFonts w:ascii="Lato" w:hAnsi="Lato"/>
                          <w:sz w:val="18"/>
                          <w:szCs w:val="18"/>
                        </w:rPr>
                        <w:t>- Decision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A6B54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14976" behindDoc="0" locked="0" layoutInCell="1" allowOverlap="1" wp14:anchorId="0D1AB2A8" wp14:editId="519A9B77">
                <wp:simplePos x="0" y="0"/>
                <wp:positionH relativeFrom="margin">
                  <wp:posOffset>1709420</wp:posOffset>
                </wp:positionH>
                <wp:positionV relativeFrom="paragraph">
                  <wp:posOffset>3228340</wp:posOffset>
                </wp:positionV>
                <wp:extent cx="401955" cy="339090"/>
                <wp:effectExtent l="0" t="0" r="0" b="3810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955" cy="339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A1DE6B" w14:textId="77777777" w:rsidR="00331F69" w:rsidRPr="0037702B" w:rsidRDefault="00331F69" w:rsidP="00331F69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37702B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1AB2A8" id="Text Box 69" o:spid="_x0000_s1045" type="#_x0000_t202" style="position:absolute;margin-left:134.6pt;margin-top:254.2pt;width:31.65pt;height:26.7pt;z-index:252414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" filled="f" stroked="f" strokeweight=".5pt">
                <v:textbox>
                  <w:txbxContent>
                    <w:p w14:paraId="61A1DE6B" w14:textId="77777777" w:rsidR="00331F69" w:rsidRPr="0037702B" w:rsidRDefault="00331F69" w:rsidP="00331F69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37702B">
                        <w:rPr>
                          <w:rFonts w:ascii="Lato" w:hAnsi="Lato" w:cs="Arial"/>
                          <w:sz w:val="20"/>
                          <w:szCs w:val="20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A6B54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36128" behindDoc="0" locked="0" layoutInCell="1" allowOverlap="1" wp14:anchorId="1D767C45" wp14:editId="27B37C43">
                <wp:simplePos x="0" y="0"/>
                <wp:positionH relativeFrom="column">
                  <wp:posOffset>2072005</wp:posOffset>
                </wp:positionH>
                <wp:positionV relativeFrom="paragraph">
                  <wp:posOffset>3305810</wp:posOffset>
                </wp:positionV>
                <wp:extent cx="0" cy="180000"/>
                <wp:effectExtent l="76200" t="0" r="57150" b="48895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7B623C" id="Straight Arrow Connector 26" o:spid="_x0000_s1026" type="#_x0000_t32" style="position:absolute;margin-left:163.15pt;margin-top:260.3pt;width:0;height:14.15pt;z-index:25233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" strokecolor="black [3200]">
                <v:stroke endarrow="block" joinstyle="miter"/>
              </v:shape>
            </w:pict>
          </mc:Fallback>
        </mc:AlternateContent>
      </w:r>
      <w:r w:rsidR="007A6B54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34080" behindDoc="0" locked="0" layoutInCell="1" allowOverlap="1" wp14:anchorId="0E8C0358" wp14:editId="1DD06BE1">
                <wp:simplePos x="0" y="0"/>
                <wp:positionH relativeFrom="margin">
                  <wp:posOffset>480060</wp:posOffset>
                </wp:positionH>
                <wp:positionV relativeFrom="paragraph">
                  <wp:posOffset>2866390</wp:posOffset>
                </wp:positionV>
                <wp:extent cx="3470910" cy="428625"/>
                <wp:effectExtent l="0" t="0" r="15240" b="2857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70910" cy="42862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84D414" w14:textId="65C7FB7F" w:rsidR="009F371E" w:rsidRPr="0018765C" w:rsidRDefault="00331F69" w:rsidP="009F371E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331F69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(D</w:t>
                            </w:r>
                            <w:r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5</w:t>
                            </w:r>
                            <w:r w:rsidRPr="00331F69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01E4C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Has the agency </w:t>
                            </w:r>
                            <w:r w:rsidR="00EA3352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attempted to</w:t>
                            </w:r>
                            <w:r w:rsidR="00601E4C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recover the money in accordance </w:t>
                            </w:r>
                            <w:r w:rsidR="00D94F71" w:rsidRPr="00D94F71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the TD</w:t>
                            </w:r>
                            <w:r w:rsidR="009F371E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  <w:p w14:paraId="62C8FFDF" w14:textId="77777777" w:rsidR="009F371E" w:rsidRPr="004E4C71" w:rsidRDefault="009F371E" w:rsidP="009F371E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E8C0358" id="Text Box 24" o:spid="_x0000_s1046" style="position:absolute;margin-left:37.8pt;margin-top:225.7pt;width:273.3pt;height:33.75pt;z-index:25233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" fillcolor="#e35205" strokecolor="black [1600]">
                <v:stroke joinstyle="miter"/>
                <v:textbox>
                  <w:txbxContent>
                    <w:p w14:paraId="6084D414" w14:textId="65C7FB7F" w:rsidR="009F371E" w:rsidRPr="0018765C" w:rsidRDefault="00331F69" w:rsidP="009F371E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331F69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(D</w:t>
                      </w:r>
                      <w:r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5</w:t>
                      </w:r>
                      <w:r w:rsidRPr="00331F69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601E4C">
                        <w:rPr>
                          <w:rFonts w:ascii="Lato" w:hAnsi="Lato"/>
                          <w:sz w:val="20"/>
                          <w:szCs w:val="20"/>
                        </w:rPr>
                        <w:t xml:space="preserve">Has the agency </w:t>
                      </w:r>
                      <w:r w:rsidR="00EA3352">
                        <w:rPr>
                          <w:rFonts w:ascii="Lato" w:hAnsi="Lato"/>
                          <w:sz w:val="20"/>
                          <w:szCs w:val="20"/>
                        </w:rPr>
                        <w:t>attempted to</w:t>
                      </w:r>
                      <w:r w:rsidR="00601E4C">
                        <w:rPr>
                          <w:rFonts w:ascii="Lato" w:hAnsi="Lato"/>
                          <w:sz w:val="20"/>
                          <w:szCs w:val="20"/>
                        </w:rPr>
                        <w:t xml:space="preserve"> recover the money in accordance </w:t>
                      </w:r>
                      <w:r w:rsidR="00D94F71" w:rsidRPr="00D94F71">
                        <w:rPr>
                          <w:rFonts w:ascii="Lato" w:hAnsi="Lato"/>
                          <w:sz w:val="20"/>
                          <w:szCs w:val="20"/>
                        </w:rPr>
                        <w:t>the TD</w:t>
                      </w:r>
                      <w:r w:rsidR="009F371E">
                        <w:rPr>
                          <w:rFonts w:ascii="Lato" w:hAnsi="Lato"/>
                          <w:sz w:val="20"/>
                          <w:szCs w:val="20"/>
                        </w:rPr>
                        <w:t>?</w:t>
                      </w:r>
                    </w:p>
                    <w:p w14:paraId="62C8FFDF" w14:textId="77777777" w:rsidR="009F371E" w:rsidRPr="004E4C71" w:rsidRDefault="009F371E" w:rsidP="009F371E">
                      <w:pPr>
                        <w:spacing w:after="0"/>
                        <w:jc w:val="center"/>
                        <w:rPr>
                          <w:rFonts w:ascii="Lato" w:hAnsi="Lat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1763B4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98592" behindDoc="0" locked="0" layoutInCell="1" allowOverlap="1" wp14:anchorId="44FFE2B9" wp14:editId="0CC4C8AE">
                <wp:simplePos x="0" y="0"/>
                <wp:positionH relativeFrom="margin">
                  <wp:posOffset>3933494</wp:posOffset>
                </wp:positionH>
                <wp:positionV relativeFrom="paragraph">
                  <wp:posOffset>2513799</wp:posOffset>
                </wp:positionV>
                <wp:extent cx="5400000" cy="0"/>
                <wp:effectExtent l="0" t="76200" r="10795" b="95250"/>
                <wp:wrapNone/>
                <wp:docPr id="48" name="Straight Arrow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0000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E0B181" id="Straight Arrow Connector 48" o:spid="_x0000_s1026" type="#_x0000_t32" style="position:absolute;margin-left:309.7pt;margin-top:197.95pt;width:425.2pt;height:0;z-index:252398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A42B0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04384" behindDoc="0" locked="0" layoutInCell="1" allowOverlap="1" wp14:anchorId="3DB47990" wp14:editId="62815541">
                <wp:simplePos x="0" y="0"/>
                <wp:positionH relativeFrom="column">
                  <wp:posOffset>3890645</wp:posOffset>
                </wp:positionH>
                <wp:positionV relativeFrom="paragraph">
                  <wp:posOffset>3008271</wp:posOffset>
                </wp:positionV>
                <wp:extent cx="554990" cy="285750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99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08D5D5" w14:textId="77777777" w:rsidR="00E56426" w:rsidRPr="00242A31" w:rsidRDefault="00E56426" w:rsidP="00E56426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242A31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B47990" id="Text Box 28" o:spid="_x0000_s1047" type="#_x0000_t202" style="position:absolute;margin-left:306.35pt;margin-top:236.85pt;width:43.7pt;height:22.5pt;z-index:25230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" filled="f" stroked="f" strokeweight=".5pt">
                <v:textbox>
                  <w:txbxContent>
                    <w:p w14:paraId="4D08D5D5" w14:textId="77777777" w:rsidR="00E56426" w:rsidRPr="00242A31" w:rsidRDefault="00E56426" w:rsidP="00E56426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242A31">
                        <w:rPr>
                          <w:rFonts w:ascii="Lato" w:hAnsi="Lato" w:cs="Arial"/>
                          <w:sz w:val="20"/>
                          <w:szCs w:val="20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A42B0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29984" behindDoc="0" locked="0" layoutInCell="1" allowOverlap="1" wp14:anchorId="69055481" wp14:editId="2A14D8A3">
                <wp:simplePos x="0" y="0"/>
                <wp:positionH relativeFrom="margin">
                  <wp:posOffset>472606</wp:posOffset>
                </wp:positionH>
                <wp:positionV relativeFrom="paragraph">
                  <wp:posOffset>1693655</wp:posOffset>
                </wp:positionV>
                <wp:extent cx="3451860" cy="458360"/>
                <wp:effectExtent l="0" t="0" r="15240" b="1841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1860" cy="45836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6AE1E18" w14:textId="485611A1" w:rsidR="0037702B" w:rsidRPr="0018765C" w:rsidRDefault="00331F69" w:rsidP="0037702B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331F69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(D3)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7702B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Is the </w:t>
                            </w:r>
                            <w:r w:rsidR="00A81478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proposed </w:t>
                            </w:r>
                            <w:r w:rsidR="005D3C7F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waiver</w:t>
                            </w:r>
                            <w:r w:rsidR="0037702B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related to loss arising from criminal </w:t>
                            </w:r>
                            <w:r w:rsidR="00A42B08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conduct</w:t>
                            </w:r>
                            <w:r w:rsidR="0037702B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  <w:p w14:paraId="30C52F33" w14:textId="77777777" w:rsidR="0037702B" w:rsidRPr="004E4C71" w:rsidRDefault="0037702B" w:rsidP="0037702B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055481" id="Text Box 14" o:spid="_x0000_s1048" style="position:absolute;margin-left:37.2pt;margin-top:133.35pt;width:271.8pt;height:36.1pt;z-index:25232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" fillcolor="#e35205" strokecolor="black [1600]">
                <v:stroke joinstyle="miter"/>
                <v:textbox>
                  <w:txbxContent>
                    <w:p w14:paraId="16AE1E18" w14:textId="485611A1" w:rsidR="0037702B" w:rsidRPr="0018765C" w:rsidRDefault="00331F69" w:rsidP="0037702B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331F69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(D3)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37702B">
                        <w:rPr>
                          <w:rFonts w:ascii="Lato" w:hAnsi="Lato"/>
                          <w:sz w:val="20"/>
                          <w:szCs w:val="20"/>
                        </w:rPr>
                        <w:t xml:space="preserve">Is the </w:t>
                      </w:r>
                      <w:r w:rsidR="00A81478">
                        <w:rPr>
                          <w:rFonts w:ascii="Lato" w:hAnsi="Lato"/>
                          <w:sz w:val="20"/>
                          <w:szCs w:val="20"/>
                        </w:rPr>
                        <w:t xml:space="preserve">proposed </w:t>
                      </w:r>
                      <w:r w:rsidR="005D3C7F">
                        <w:rPr>
                          <w:rFonts w:ascii="Lato" w:hAnsi="Lato"/>
                          <w:sz w:val="20"/>
                          <w:szCs w:val="20"/>
                        </w:rPr>
                        <w:t>waiver</w:t>
                      </w:r>
                      <w:r w:rsidR="0037702B">
                        <w:rPr>
                          <w:rFonts w:ascii="Lato" w:hAnsi="Lato"/>
                          <w:sz w:val="20"/>
                          <w:szCs w:val="20"/>
                        </w:rPr>
                        <w:t xml:space="preserve"> related to loss arising from criminal </w:t>
                      </w:r>
                      <w:r w:rsidR="00A42B08">
                        <w:rPr>
                          <w:rFonts w:ascii="Lato" w:hAnsi="Lato"/>
                          <w:sz w:val="20"/>
                          <w:szCs w:val="20"/>
                        </w:rPr>
                        <w:t>conduct</w:t>
                      </w:r>
                      <w:r w:rsidR="0037702B">
                        <w:rPr>
                          <w:rFonts w:ascii="Lato" w:hAnsi="Lato"/>
                          <w:sz w:val="20"/>
                          <w:szCs w:val="20"/>
                        </w:rPr>
                        <w:t>?</w:t>
                      </w:r>
                    </w:p>
                    <w:p w14:paraId="30C52F33" w14:textId="77777777" w:rsidR="0037702B" w:rsidRPr="004E4C71" w:rsidRDefault="0037702B" w:rsidP="0037702B">
                      <w:pPr>
                        <w:spacing w:after="0"/>
                        <w:jc w:val="center"/>
                        <w:rPr>
                          <w:rFonts w:ascii="Lato" w:hAnsi="Lat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A42B0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092416" behindDoc="0" locked="0" layoutInCell="1" allowOverlap="1" wp14:anchorId="0F47A37D" wp14:editId="0704CFB4">
                <wp:simplePos x="0" y="0"/>
                <wp:positionH relativeFrom="column">
                  <wp:posOffset>1770711</wp:posOffset>
                </wp:positionH>
                <wp:positionV relativeFrom="paragraph">
                  <wp:posOffset>2155356</wp:posOffset>
                </wp:positionV>
                <wp:extent cx="554990" cy="285750"/>
                <wp:effectExtent l="0" t="0" r="0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99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CFF40D" w14:textId="77777777" w:rsidR="00C54B65" w:rsidRPr="00242A31" w:rsidRDefault="00C54B65" w:rsidP="00C54B65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242A31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47A37D" id="Text Box 46" o:spid="_x0000_s1049" type="#_x0000_t202" style="position:absolute;margin-left:139.45pt;margin-top:169.7pt;width:43.7pt;height:22.5pt;z-index:25209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" filled="f" stroked="f" strokeweight=".5pt">
                <v:textbox>
                  <w:txbxContent>
                    <w:p w14:paraId="5BCFF40D" w14:textId="77777777" w:rsidR="00C54B65" w:rsidRPr="00242A31" w:rsidRDefault="00C54B65" w:rsidP="00C54B65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242A31">
                        <w:rPr>
                          <w:rFonts w:ascii="Lato" w:hAnsi="Lato" w:cs="Arial"/>
                          <w:sz w:val="20"/>
                          <w:szCs w:val="20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A42B0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32032" behindDoc="0" locked="0" layoutInCell="1" allowOverlap="1" wp14:anchorId="12646B24" wp14:editId="769C8CDF">
                <wp:simplePos x="0" y="0"/>
                <wp:positionH relativeFrom="column">
                  <wp:posOffset>2089785</wp:posOffset>
                </wp:positionH>
                <wp:positionV relativeFrom="paragraph">
                  <wp:posOffset>2152512</wp:posOffset>
                </wp:positionV>
                <wp:extent cx="0" cy="216000"/>
                <wp:effectExtent l="76200" t="0" r="57150" b="5080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6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2D39A6" id="Straight Arrow Connector 18" o:spid="_x0000_s1026" type="#_x0000_t32" style="position:absolute;margin-left:164.55pt;margin-top:169.5pt;width:0;height:17pt;z-index:25233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" strokecolor="black [3200]">
                <v:stroke endarrow="block" joinstyle="miter"/>
              </v:shape>
            </w:pict>
          </mc:Fallback>
        </mc:AlternateContent>
      </w:r>
      <w:r w:rsidR="00A42B0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79136" behindDoc="0" locked="0" layoutInCell="1" allowOverlap="1" wp14:anchorId="10792590" wp14:editId="70C4DA87">
                <wp:simplePos x="0" y="0"/>
                <wp:positionH relativeFrom="margin">
                  <wp:posOffset>469900</wp:posOffset>
                </wp:positionH>
                <wp:positionV relativeFrom="paragraph">
                  <wp:posOffset>2382686</wp:posOffset>
                </wp:positionV>
                <wp:extent cx="3461385" cy="276225"/>
                <wp:effectExtent l="0" t="0" r="24765" b="2857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1385" cy="27622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51AEB5" w14:textId="4164740B" w:rsidR="005D3C7F" w:rsidRPr="0018765C" w:rsidRDefault="00331F69" w:rsidP="005D3C7F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331F69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(D</w:t>
                            </w:r>
                            <w:r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4</w:t>
                            </w:r>
                            <w:r w:rsidRPr="00331F69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D3C7F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Is the </w:t>
                            </w:r>
                            <w:r w:rsidR="00A81478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proposed </w:t>
                            </w:r>
                            <w:r w:rsidR="00435393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waiver related to property</w:t>
                            </w:r>
                            <w:r w:rsidR="005D3C7F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  <w:p w14:paraId="25A82B40" w14:textId="77777777" w:rsidR="005D3C7F" w:rsidRPr="004E4C71" w:rsidRDefault="005D3C7F" w:rsidP="005D3C7F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792590" id="Text Box 19" o:spid="_x0000_s1050" style="position:absolute;margin-left:37pt;margin-top:187.6pt;width:272.55pt;height:21.75pt;z-index:25237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" fillcolor="#e35205" strokecolor="black [1600]">
                <v:stroke joinstyle="miter"/>
                <v:textbox>
                  <w:txbxContent>
                    <w:p w14:paraId="3151AEB5" w14:textId="4164740B" w:rsidR="005D3C7F" w:rsidRPr="0018765C" w:rsidRDefault="00331F69" w:rsidP="005D3C7F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331F69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(D</w:t>
                      </w:r>
                      <w:r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4</w:t>
                      </w:r>
                      <w:r w:rsidRPr="00331F69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5D3C7F">
                        <w:rPr>
                          <w:rFonts w:ascii="Lato" w:hAnsi="Lato"/>
                          <w:sz w:val="20"/>
                          <w:szCs w:val="20"/>
                        </w:rPr>
                        <w:t xml:space="preserve">Is the </w:t>
                      </w:r>
                      <w:r w:rsidR="00A81478">
                        <w:rPr>
                          <w:rFonts w:ascii="Lato" w:hAnsi="Lato"/>
                          <w:sz w:val="20"/>
                          <w:szCs w:val="20"/>
                        </w:rPr>
                        <w:t xml:space="preserve">proposed </w:t>
                      </w:r>
                      <w:r w:rsidR="00435393">
                        <w:rPr>
                          <w:rFonts w:ascii="Lato" w:hAnsi="Lato"/>
                          <w:sz w:val="20"/>
                          <w:szCs w:val="20"/>
                        </w:rPr>
                        <w:t>waiver related to property</w:t>
                      </w:r>
                      <w:r w:rsidR="005D3C7F">
                        <w:rPr>
                          <w:rFonts w:ascii="Lato" w:hAnsi="Lato"/>
                          <w:sz w:val="20"/>
                          <w:szCs w:val="20"/>
                        </w:rPr>
                        <w:t>?</w:t>
                      </w:r>
                    </w:p>
                    <w:p w14:paraId="25A82B40" w14:textId="77777777" w:rsidR="005D3C7F" w:rsidRPr="004E4C71" w:rsidRDefault="005D3C7F" w:rsidP="005D3C7F">
                      <w:pPr>
                        <w:spacing w:after="0"/>
                        <w:jc w:val="center"/>
                        <w:rPr>
                          <w:rFonts w:ascii="Lato" w:hAnsi="Lat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A42B0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81184" behindDoc="0" locked="0" layoutInCell="1" allowOverlap="1" wp14:anchorId="50E9F6D7" wp14:editId="1EB9B856">
                <wp:simplePos x="0" y="0"/>
                <wp:positionH relativeFrom="column">
                  <wp:posOffset>2066925</wp:posOffset>
                </wp:positionH>
                <wp:positionV relativeFrom="paragraph">
                  <wp:posOffset>2668740</wp:posOffset>
                </wp:positionV>
                <wp:extent cx="0" cy="180000"/>
                <wp:effectExtent l="76200" t="0" r="57150" b="48895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D90EA7" id="Straight Arrow Connector 21" o:spid="_x0000_s1026" type="#_x0000_t32" style="position:absolute;margin-left:162.75pt;margin-top:210.15pt;width:0;height:14.15pt;z-index:252381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" strokecolor="black [3200]">
                <v:stroke endarrow="block" joinstyle="miter"/>
              </v:shape>
            </w:pict>
          </mc:Fallback>
        </mc:AlternateContent>
      </w:r>
      <w:r w:rsidR="00025579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06080" behindDoc="0" locked="0" layoutInCell="1" allowOverlap="1" wp14:anchorId="14AAD61E" wp14:editId="0D38AF62">
                <wp:simplePos x="0" y="0"/>
                <wp:positionH relativeFrom="margin">
                  <wp:posOffset>472288</wp:posOffset>
                </wp:positionH>
                <wp:positionV relativeFrom="paragraph">
                  <wp:posOffset>1074878</wp:posOffset>
                </wp:positionV>
                <wp:extent cx="3451860" cy="423418"/>
                <wp:effectExtent l="0" t="0" r="15240" b="1524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1860" cy="423418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85B5C1" w14:textId="13EB2B73" w:rsidR="00032392" w:rsidRPr="0018765C" w:rsidRDefault="00331F69" w:rsidP="00032392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331F69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(D2)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D7D55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Is the </w:t>
                            </w:r>
                            <w:r w:rsidR="00A81478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proposed </w:t>
                            </w:r>
                            <w:r w:rsidR="005D3C7F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waiver</w:t>
                            </w:r>
                            <w:r w:rsidR="00F84C4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relate</w:t>
                            </w:r>
                            <w:r w:rsidR="00CD7D55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d</w:t>
                            </w:r>
                            <w:r w:rsidR="00F84C4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to</w:t>
                            </w:r>
                            <w:r w:rsidR="00032392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overpayment to </w:t>
                            </w:r>
                            <w:r w:rsidR="00CD7D55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an </w:t>
                            </w:r>
                            <w:r w:rsidR="00032392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employee?</w:t>
                            </w:r>
                          </w:p>
                          <w:p w14:paraId="199AA440" w14:textId="77777777" w:rsidR="00032392" w:rsidRPr="004E4C71" w:rsidRDefault="00032392" w:rsidP="00032392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AAD61E" id="Text Box 4" o:spid="_x0000_s1051" style="position:absolute;margin-left:37.2pt;margin-top:84.65pt;width:271.8pt;height:33.35pt;z-index:252206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" fillcolor="#e35205" strokecolor="black [1600]">
                <v:stroke joinstyle="miter"/>
                <v:textbox>
                  <w:txbxContent>
                    <w:p w14:paraId="7985B5C1" w14:textId="13EB2B73" w:rsidR="00032392" w:rsidRPr="0018765C" w:rsidRDefault="00331F69" w:rsidP="00032392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331F69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(D2)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CD7D55">
                        <w:rPr>
                          <w:rFonts w:ascii="Lato" w:hAnsi="Lato"/>
                          <w:sz w:val="20"/>
                          <w:szCs w:val="20"/>
                        </w:rPr>
                        <w:t xml:space="preserve">Is the </w:t>
                      </w:r>
                      <w:r w:rsidR="00A81478">
                        <w:rPr>
                          <w:rFonts w:ascii="Lato" w:hAnsi="Lato"/>
                          <w:sz w:val="20"/>
                          <w:szCs w:val="20"/>
                        </w:rPr>
                        <w:t xml:space="preserve">proposed </w:t>
                      </w:r>
                      <w:r w:rsidR="005D3C7F">
                        <w:rPr>
                          <w:rFonts w:ascii="Lato" w:hAnsi="Lato"/>
                          <w:sz w:val="20"/>
                          <w:szCs w:val="20"/>
                        </w:rPr>
                        <w:t>waiver</w:t>
                      </w:r>
                      <w:r w:rsidR="00F84C44">
                        <w:rPr>
                          <w:rFonts w:ascii="Lato" w:hAnsi="Lato"/>
                          <w:sz w:val="20"/>
                          <w:szCs w:val="20"/>
                        </w:rPr>
                        <w:t xml:space="preserve"> relate</w:t>
                      </w:r>
                      <w:r w:rsidR="00CD7D55">
                        <w:rPr>
                          <w:rFonts w:ascii="Lato" w:hAnsi="Lato"/>
                          <w:sz w:val="20"/>
                          <w:szCs w:val="20"/>
                        </w:rPr>
                        <w:t>d</w:t>
                      </w:r>
                      <w:r w:rsidR="00F84C44">
                        <w:rPr>
                          <w:rFonts w:ascii="Lato" w:hAnsi="Lato"/>
                          <w:sz w:val="20"/>
                          <w:szCs w:val="20"/>
                        </w:rPr>
                        <w:t xml:space="preserve"> to</w:t>
                      </w:r>
                      <w:r w:rsidR="00032392">
                        <w:rPr>
                          <w:rFonts w:ascii="Lato" w:hAnsi="Lato"/>
                          <w:sz w:val="20"/>
                          <w:szCs w:val="20"/>
                        </w:rPr>
                        <w:t xml:space="preserve"> overpayment to </w:t>
                      </w:r>
                      <w:r w:rsidR="00CD7D55">
                        <w:rPr>
                          <w:rFonts w:ascii="Lato" w:hAnsi="Lato"/>
                          <w:sz w:val="20"/>
                          <w:szCs w:val="20"/>
                        </w:rPr>
                        <w:t xml:space="preserve">an </w:t>
                      </w:r>
                      <w:r w:rsidR="00032392">
                        <w:rPr>
                          <w:rFonts w:ascii="Lato" w:hAnsi="Lato"/>
                          <w:sz w:val="20"/>
                          <w:szCs w:val="20"/>
                        </w:rPr>
                        <w:t>employee?</w:t>
                      </w:r>
                    </w:p>
                    <w:p w14:paraId="199AA440" w14:textId="77777777" w:rsidR="00032392" w:rsidRPr="004E4C71" w:rsidRDefault="00032392" w:rsidP="00032392">
                      <w:pPr>
                        <w:spacing w:after="0"/>
                        <w:jc w:val="center"/>
                        <w:rPr>
                          <w:rFonts w:ascii="Lato" w:hAnsi="Lat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157A5B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23840" behindDoc="0" locked="0" layoutInCell="1" allowOverlap="1" wp14:anchorId="27B82116" wp14:editId="2A96321F">
                <wp:simplePos x="0" y="0"/>
                <wp:positionH relativeFrom="column">
                  <wp:posOffset>2068830</wp:posOffset>
                </wp:positionH>
                <wp:positionV relativeFrom="paragraph">
                  <wp:posOffset>246380</wp:posOffset>
                </wp:positionV>
                <wp:extent cx="0" cy="827405"/>
                <wp:effectExtent l="76200" t="0" r="57150" b="48895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27405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0E698C" id="Straight Arrow Connector 6" o:spid="_x0000_s1026" type="#_x0000_t32" style="position:absolute;margin-left:162.9pt;margin-top:19.4pt;width:0;height:65.15pt;z-index:25232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" strokecolor="black [3200]">
                <v:stroke endarrow="block" joinstyle="miter"/>
              </v:shape>
            </w:pict>
          </mc:Fallback>
        </mc:AlternateContent>
      </w:r>
      <w:r w:rsidR="00157A5B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18720" behindDoc="0" locked="0" layoutInCell="1" allowOverlap="1" wp14:anchorId="7A49F051" wp14:editId="19263CA5">
                <wp:simplePos x="0" y="0"/>
                <wp:positionH relativeFrom="column">
                  <wp:posOffset>1765935</wp:posOffset>
                </wp:positionH>
                <wp:positionV relativeFrom="paragraph">
                  <wp:posOffset>182245</wp:posOffset>
                </wp:positionV>
                <wp:extent cx="438150" cy="295275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15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D7E349" w14:textId="77777777" w:rsidR="00BA7405" w:rsidRPr="00242A31" w:rsidRDefault="00BA7405" w:rsidP="00BA7405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242A31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49F051" id="Text Box 36" o:spid="_x0000_s1052" type="#_x0000_t202" style="position:absolute;margin-left:139.05pt;margin-top:14.35pt;width:34.5pt;height:23.25pt;z-index:25231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" filled="f" stroked="f" strokeweight=".5pt">
                <v:textbox>
                  <w:txbxContent>
                    <w:p w14:paraId="72D7E349" w14:textId="77777777" w:rsidR="00BA7405" w:rsidRPr="00242A31" w:rsidRDefault="00BA7405" w:rsidP="00BA7405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242A31">
                        <w:rPr>
                          <w:rFonts w:ascii="Lato" w:hAnsi="Lato" w:cs="Arial"/>
                          <w:sz w:val="20"/>
                          <w:szCs w:val="20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331F69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10880" behindDoc="0" locked="0" layoutInCell="1" allowOverlap="1" wp14:anchorId="0F716446" wp14:editId="761DC0FC">
                <wp:simplePos x="0" y="0"/>
                <wp:positionH relativeFrom="margin">
                  <wp:posOffset>3840480</wp:posOffset>
                </wp:positionH>
                <wp:positionV relativeFrom="paragraph">
                  <wp:posOffset>1811020</wp:posOffset>
                </wp:positionV>
                <wp:extent cx="401955" cy="339090"/>
                <wp:effectExtent l="0" t="0" r="0" b="3810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955" cy="339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82B318" w14:textId="77777777" w:rsidR="00331F69" w:rsidRPr="0037702B" w:rsidRDefault="00331F69" w:rsidP="00331F69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37702B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716446" id="Text Box 65" o:spid="_x0000_s1053" type="#_x0000_t202" style="position:absolute;margin-left:302.4pt;margin-top:142.6pt;width:31.65pt;height:26.7pt;z-index:252410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" filled="f" stroked="f" strokeweight=".5pt">
                <v:textbox>
                  <w:txbxContent>
                    <w:p w14:paraId="4E82B318" w14:textId="77777777" w:rsidR="00331F69" w:rsidRPr="0037702B" w:rsidRDefault="00331F69" w:rsidP="00331F69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37702B">
                        <w:rPr>
                          <w:rFonts w:ascii="Lato" w:hAnsi="Lato" w:cs="Arial"/>
                          <w:sz w:val="20"/>
                          <w:szCs w:val="20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31F69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96544" behindDoc="0" locked="0" layoutInCell="1" allowOverlap="1" wp14:anchorId="6B345D34" wp14:editId="4A94DB95">
                <wp:simplePos x="0" y="0"/>
                <wp:positionH relativeFrom="margin">
                  <wp:posOffset>3909060</wp:posOffset>
                </wp:positionH>
                <wp:positionV relativeFrom="paragraph">
                  <wp:posOffset>1833880</wp:posOffset>
                </wp:positionV>
                <wp:extent cx="5400000" cy="0"/>
                <wp:effectExtent l="0" t="76200" r="10795" b="95250"/>
                <wp:wrapNone/>
                <wp:docPr id="47" name="Straight Arr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0000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468261" id="Straight Arrow Connector 47" o:spid="_x0000_s1026" type="#_x0000_t32" style="position:absolute;margin-left:307.8pt;margin-top:144.4pt;width:425.2pt;height:0;z-index:252396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331F69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08832" behindDoc="0" locked="0" layoutInCell="1" allowOverlap="1" wp14:anchorId="7551A796" wp14:editId="76636673">
                <wp:simplePos x="0" y="0"/>
                <wp:positionH relativeFrom="margin">
                  <wp:posOffset>3851910</wp:posOffset>
                </wp:positionH>
                <wp:positionV relativeFrom="paragraph">
                  <wp:posOffset>1167130</wp:posOffset>
                </wp:positionV>
                <wp:extent cx="401955" cy="339090"/>
                <wp:effectExtent l="0" t="0" r="0" b="3810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955" cy="339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0251CC" w14:textId="77777777" w:rsidR="00331F69" w:rsidRPr="0037702B" w:rsidRDefault="00331F69" w:rsidP="00331F69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37702B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51A796" id="Text Box 64" o:spid="_x0000_s1054" type="#_x0000_t202" style="position:absolute;margin-left:303.3pt;margin-top:91.9pt;width:31.65pt;height:26.7pt;z-index:252408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" filled="f" stroked="f" strokeweight=".5pt">
                <v:textbox>
                  <w:txbxContent>
                    <w:p w14:paraId="670251CC" w14:textId="77777777" w:rsidR="00331F69" w:rsidRPr="0037702B" w:rsidRDefault="00331F69" w:rsidP="00331F69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37702B">
                        <w:rPr>
                          <w:rFonts w:ascii="Lato" w:hAnsi="Lato" w:cs="Arial"/>
                          <w:sz w:val="20"/>
                          <w:szCs w:val="20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31F69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34400" behindDoc="0" locked="0" layoutInCell="1" allowOverlap="1" wp14:anchorId="42C7B36A" wp14:editId="5F85EC3D">
                <wp:simplePos x="0" y="0"/>
                <wp:positionH relativeFrom="column">
                  <wp:posOffset>1771015</wp:posOffset>
                </wp:positionH>
                <wp:positionV relativeFrom="paragraph">
                  <wp:posOffset>1445895</wp:posOffset>
                </wp:positionV>
                <wp:extent cx="554990" cy="270344"/>
                <wp:effectExtent l="0" t="0" r="0" b="0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990" cy="27034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5D28AA" w14:textId="77777777" w:rsidR="006D23F2" w:rsidRPr="00242A31" w:rsidRDefault="006D23F2" w:rsidP="006D23F2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242A31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C7B36A" id="Text Box 61" o:spid="_x0000_s1055" type="#_x0000_t202" style="position:absolute;margin-left:139.45pt;margin-top:113.85pt;width:43.7pt;height:21.3pt;z-index:25213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" filled="f" stroked="f" strokeweight=".5pt">
                <v:textbox>
                  <w:txbxContent>
                    <w:p w14:paraId="4C5D28AA" w14:textId="77777777" w:rsidR="006D23F2" w:rsidRPr="00242A31" w:rsidRDefault="006D23F2" w:rsidP="006D23F2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242A31">
                        <w:rPr>
                          <w:rFonts w:ascii="Lato" w:hAnsi="Lato" w:cs="Arial"/>
                          <w:sz w:val="20"/>
                          <w:szCs w:val="20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331F69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58976" behindDoc="0" locked="0" layoutInCell="1" allowOverlap="1" wp14:anchorId="715D8DCE" wp14:editId="2E8643E4">
                <wp:simplePos x="0" y="0"/>
                <wp:positionH relativeFrom="margin">
                  <wp:posOffset>2098675</wp:posOffset>
                </wp:positionH>
                <wp:positionV relativeFrom="paragraph">
                  <wp:posOffset>1442720</wp:posOffset>
                </wp:positionV>
                <wp:extent cx="0" cy="251460"/>
                <wp:effectExtent l="76200" t="0" r="57150" b="5334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46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ED4577" id="Straight Arrow Connector 23" o:spid="_x0000_s1026" type="#_x0000_t32" style="position:absolute;margin-left:165.25pt;margin-top:113.6pt;width:0;height:19.8pt;z-index:252158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6D4066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93120" behindDoc="1" locked="0" layoutInCell="1" allowOverlap="1" wp14:anchorId="0783BCC7" wp14:editId="3A11B4B0">
                <wp:simplePos x="0" y="0"/>
                <wp:positionH relativeFrom="column">
                  <wp:posOffset>1665605</wp:posOffset>
                </wp:positionH>
                <wp:positionV relativeFrom="paragraph">
                  <wp:posOffset>2384425</wp:posOffset>
                </wp:positionV>
                <wp:extent cx="542925" cy="294199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29419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535B27" w14:textId="77777777" w:rsidR="00612AA5" w:rsidRPr="00242A31" w:rsidRDefault="00612AA5" w:rsidP="00612AA5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242A31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83BCC7" id="Text Box 20" o:spid="_x0000_s1056" type="#_x0000_t202" style="position:absolute;margin-left:131.15pt;margin-top:187.75pt;width:42.75pt;height:23.15pt;z-index:-25102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" filled="f" stroked="f" strokeweight=".5pt">
                <v:textbox>
                  <w:txbxContent>
                    <w:p w14:paraId="0F535B27" w14:textId="77777777" w:rsidR="00612AA5" w:rsidRPr="00242A31" w:rsidRDefault="00612AA5" w:rsidP="00612AA5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242A31">
                        <w:rPr>
                          <w:rFonts w:ascii="Lato" w:hAnsi="Lato" w:cs="Arial"/>
                          <w:sz w:val="20"/>
                          <w:szCs w:val="20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674D32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28256" behindDoc="1" locked="0" layoutInCell="1" allowOverlap="1" wp14:anchorId="36AEF791" wp14:editId="21905498">
                <wp:simplePos x="0" y="0"/>
                <wp:positionH relativeFrom="column">
                  <wp:posOffset>3851910</wp:posOffset>
                </wp:positionH>
                <wp:positionV relativeFrom="paragraph">
                  <wp:posOffset>1123315</wp:posOffset>
                </wp:positionV>
                <wp:extent cx="421005" cy="320040"/>
                <wp:effectExtent l="0" t="0" r="0" b="381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" cy="320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9E54C3" w14:textId="77777777" w:rsidR="003E1F74" w:rsidRPr="0037702B" w:rsidRDefault="003E1F74" w:rsidP="003E1F74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37702B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AEF791" id="Text Box 56" o:spid="_x0000_s1057" type="#_x0000_t202" style="position:absolute;margin-left:303.3pt;margin-top:88.45pt;width:33.15pt;height:25.2pt;z-index:-25118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" filled="f" stroked="f" strokeweight=".5pt">
                <v:textbox>
                  <w:txbxContent>
                    <w:p w14:paraId="149E54C3" w14:textId="77777777" w:rsidR="003E1F74" w:rsidRPr="0037702B" w:rsidRDefault="003E1F74" w:rsidP="003E1F74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37702B">
                        <w:rPr>
                          <w:rFonts w:ascii="Lato" w:hAnsi="Lato" w:cs="Arial"/>
                          <w:sz w:val="20"/>
                          <w:szCs w:val="20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5D3C7F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91424" behindDoc="1" locked="0" layoutInCell="1" allowOverlap="1" wp14:anchorId="5FF64285" wp14:editId="5206945A">
                <wp:simplePos x="0" y="0"/>
                <wp:positionH relativeFrom="margin">
                  <wp:posOffset>3823335</wp:posOffset>
                </wp:positionH>
                <wp:positionV relativeFrom="paragraph">
                  <wp:posOffset>4205605</wp:posOffset>
                </wp:positionV>
                <wp:extent cx="542925" cy="453390"/>
                <wp:effectExtent l="0" t="0" r="0" b="381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4533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DD159C" w14:textId="77777777" w:rsidR="005D3C7F" w:rsidRPr="00242A31" w:rsidRDefault="005D3C7F" w:rsidP="005D3C7F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242A31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F64285" id="Text Box 38" o:spid="_x0000_s1058" type="#_x0000_t202" style="position:absolute;margin-left:301.05pt;margin-top:331.15pt;width:42.75pt;height:35.7pt;z-index:-250925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" filled="f" stroked="f" strokeweight=".5pt">
                <v:textbox>
                  <w:txbxContent>
                    <w:p w14:paraId="3FDD159C" w14:textId="77777777" w:rsidR="005D3C7F" w:rsidRPr="00242A31" w:rsidRDefault="005D3C7F" w:rsidP="005D3C7F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242A31">
                        <w:rPr>
                          <w:rFonts w:ascii="Lato" w:hAnsi="Lato" w:cs="Arial"/>
                          <w:sz w:val="20"/>
                          <w:szCs w:val="20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D3C7F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89376" behindDoc="1" locked="0" layoutInCell="1" allowOverlap="1" wp14:anchorId="451499B4" wp14:editId="35C74806">
                <wp:simplePos x="0" y="0"/>
                <wp:positionH relativeFrom="margin">
                  <wp:posOffset>3794760</wp:posOffset>
                </wp:positionH>
                <wp:positionV relativeFrom="paragraph">
                  <wp:posOffset>3443605</wp:posOffset>
                </wp:positionV>
                <wp:extent cx="542925" cy="453390"/>
                <wp:effectExtent l="0" t="0" r="0" b="381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4533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CBFF88" w14:textId="77777777" w:rsidR="005D3C7F" w:rsidRPr="00242A31" w:rsidRDefault="005D3C7F" w:rsidP="005D3C7F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242A31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1499B4" id="Text Box 35" o:spid="_x0000_s1059" type="#_x0000_t202" style="position:absolute;margin-left:298.8pt;margin-top:271.15pt;width:42.75pt;height:35.7pt;z-index:-250927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" filled="f" stroked="f" strokeweight=".5pt">
                <v:textbox>
                  <w:txbxContent>
                    <w:p w14:paraId="28CBFF88" w14:textId="77777777" w:rsidR="005D3C7F" w:rsidRPr="00242A31" w:rsidRDefault="005D3C7F" w:rsidP="005D3C7F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242A31">
                        <w:rPr>
                          <w:rFonts w:ascii="Lato" w:hAnsi="Lato" w:cs="Arial"/>
                          <w:sz w:val="20"/>
                          <w:szCs w:val="20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D3C7F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15648" behindDoc="1" locked="0" layoutInCell="1" allowOverlap="1" wp14:anchorId="108D75CB" wp14:editId="11CBF134">
                <wp:simplePos x="0" y="0"/>
                <wp:positionH relativeFrom="margin">
                  <wp:posOffset>3813175</wp:posOffset>
                </wp:positionH>
                <wp:positionV relativeFrom="paragraph">
                  <wp:posOffset>1605915</wp:posOffset>
                </wp:positionV>
                <wp:extent cx="542925" cy="453390"/>
                <wp:effectExtent l="0" t="0" r="0" b="381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4533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9C1818" w14:textId="77777777" w:rsidR="00BA7405" w:rsidRPr="00242A31" w:rsidRDefault="00BA7405" w:rsidP="00BA7405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242A31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8D75CB" id="Text Box 25" o:spid="_x0000_s1060" type="#_x0000_t202" style="position:absolute;margin-left:300.25pt;margin-top:126.45pt;width:42.75pt;height:35.7pt;z-index:-251000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" filled="f" stroked="f" strokeweight=".5pt">
                <v:textbox>
                  <w:txbxContent>
                    <w:p w14:paraId="689C1818" w14:textId="77777777" w:rsidR="00BA7405" w:rsidRPr="00242A31" w:rsidRDefault="00BA7405" w:rsidP="00BA7405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242A31">
                        <w:rPr>
                          <w:rFonts w:ascii="Lato" w:hAnsi="Lato" w:cs="Arial"/>
                          <w:sz w:val="20"/>
                          <w:szCs w:val="20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B07B14" w:rsidSect="005E39D5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6839" w:h="23814" w:code="8"/>
      <w:pgMar w:top="1134" w:right="1134" w:bottom="1134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AB03A3" w14:textId="77777777" w:rsidR="0086261C" w:rsidRDefault="0086261C" w:rsidP="007332FF">
      <w:r>
        <w:separator/>
      </w:r>
    </w:p>
  </w:endnote>
  <w:endnote w:type="continuationSeparator" w:id="0">
    <w:p w14:paraId="439A5104" w14:textId="77777777" w:rsidR="0086261C" w:rsidRDefault="0086261C" w:rsidP="0073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773" w:type="dxa"/>
      <w:tblInd w:w="-56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8505"/>
      <w:gridCol w:w="2268"/>
    </w:tblGrid>
    <w:tr w:rsidR="00983000" w:rsidRPr="00132658" w14:paraId="12DCEFA3" w14:textId="77777777" w:rsidTr="002A6F6A">
      <w:trPr>
        <w:cantSplit/>
        <w:trHeight w:hRule="exact" w:val="1400"/>
        <w:tblHeader/>
      </w:trPr>
      <w:tc>
        <w:tcPr>
          <w:tcW w:w="8505" w:type="dxa"/>
          <w:vAlign w:val="center"/>
        </w:tcPr>
        <w:p w14:paraId="28E7CA28" w14:textId="77777777" w:rsidR="00983000" w:rsidRPr="00705C9D" w:rsidRDefault="00983000" w:rsidP="00B11C67">
          <w:pPr>
            <w:pStyle w:val="NTGFooter1items"/>
            <w:rPr>
              <w:rStyle w:val="NTGFooterDepartmentNameChar"/>
            </w:rPr>
          </w:pPr>
          <w:r>
            <w:rPr>
              <w:rStyle w:val="NTGFooterDepartmentofChar"/>
            </w:rPr>
            <w:t xml:space="preserve">DEPARTMENT OF </w:t>
          </w:r>
          <w:r w:rsidR="005F0B17">
            <w:rPr>
              <w:rStyle w:val="NTGFooterDepartmentNameChar"/>
            </w:rPr>
            <w:t>&lt;</w:t>
          </w:r>
          <w:r w:rsidRPr="00E770C4">
            <w:rPr>
              <w:rStyle w:val="NTGFooterDepartmentNameChar"/>
            </w:rPr>
            <w:t>NAME</w:t>
          </w:r>
          <w:r w:rsidR="005F0B17">
            <w:rPr>
              <w:rStyle w:val="NTGFooterDepartmentNameChar"/>
            </w:rPr>
            <w:t>&gt;</w:t>
          </w:r>
        </w:p>
        <w:p w14:paraId="5F43174D" w14:textId="77777777" w:rsidR="00983000" w:rsidRPr="007B5DA2" w:rsidRDefault="005F0B17" w:rsidP="000E342B">
          <w:pPr>
            <w:pStyle w:val="NTGFooter1items"/>
          </w:pPr>
          <w:r>
            <w:rPr>
              <w:rStyle w:val="NTGFooter1itemsChar"/>
            </w:rPr>
            <w:t>&lt;</w:t>
          </w:r>
          <w:r w:rsidR="00983000">
            <w:rPr>
              <w:rStyle w:val="NTGFooter1itemsChar"/>
            </w:rPr>
            <w:t>Date Month Year</w:t>
          </w:r>
          <w:r>
            <w:rPr>
              <w:rStyle w:val="NTGFooter1itemsChar"/>
            </w:rPr>
            <w:t>&gt;</w:t>
          </w:r>
        </w:p>
      </w:tc>
      <w:tc>
        <w:tcPr>
          <w:tcW w:w="2268" w:type="dxa"/>
          <w:vAlign w:val="center"/>
        </w:tcPr>
        <w:p w14:paraId="2BE1DCB6" w14:textId="741ACF21" w:rsidR="00983000" w:rsidRPr="00DC1F0F" w:rsidRDefault="00983000" w:rsidP="00B11C67">
          <w:pPr>
            <w:spacing w:after="0"/>
            <w:jc w:val="right"/>
            <w:rPr>
              <w:sz w:val="20"/>
            </w:rPr>
          </w:pPr>
          <w:r w:rsidRPr="00DC1F0F">
            <w:rPr>
              <w:sz w:val="20"/>
            </w:rPr>
            <w:t xml:space="preserve">Page </w:t>
          </w:r>
          <w:r w:rsidRPr="00DC1F0F">
            <w:rPr>
              <w:sz w:val="20"/>
            </w:rPr>
            <w:fldChar w:fldCharType="begin"/>
          </w:r>
          <w:r w:rsidRPr="00DC1F0F">
            <w:rPr>
              <w:sz w:val="20"/>
            </w:rPr>
            <w:instrText xml:space="preserve"> PAGE  \* Arabic  \* MERGEFORMAT </w:instrText>
          </w:r>
          <w:r w:rsidRPr="00DC1F0F">
            <w:rPr>
              <w:sz w:val="20"/>
            </w:rPr>
            <w:fldChar w:fldCharType="separate"/>
          </w:r>
          <w:r w:rsidR="00D60298">
            <w:rPr>
              <w:noProof/>
              <w:sz w:val="20"/>
            </w:rPr>
            <w:t>1</w:t>
          </w:r>
          <w:r w:rsidRPr="00DC1F0F">
            <w:rPr>
              <w:sz w:val="20"/>
            </w:rPr>
            <w:fldChar w:fldCharType="end"/>
          </w:r>
          <w:r w:rsidRPr="00DC1F0F">
            <w:rPr>
              <w:sz w:val="20"/>
            </w:rPr>
            <w:t xml:space="preserve"> of </w:t>
          </w:r>
          <w:r w:rsidRPr="00DC1F0F">
            <w:rPr>
              <w:sz w:val="20"/>
            </w:rPr>
            <w:fldChar w:fldCharType="begin"/>
          </w:r>
          <w:r w:rsidRPr="00DC1F0F">
            <w:rPr>
              <w:sz w:val="20"/>
            </w:rPr>
            <w:instrText xml:space="preserve"> NUMPAGES  \* Arabic  \* MERGEFORMAT </w:instrText>
          </w:r>
          <w:r w:rsidRPr="00DC1F0F">
            <w:rPr>
              <w:sz w:val="20"/>
            </w:rPr>
            <w:fldChar w:fldCharType="separate"/>
          </w:r>
          <w:r w:rsidR="005B5DF6">
            <w:rPr>
              <w:noProof/>
              <w:sz w:val="20"/>
            </w:rPr>
            <w:t>1</w:t>
          </w:r>
          <w:r w:rsidRPr="00DC1F0F">
            <w:rPr>
              <w:noProof/>
              <w:sz w:val="20"/>
            </w:rPr>
            <w:fldChar w:fldCharType="end"/>
          </w:r>
        </w:p>
      </w:tc>
    </w:tr>
  </w:tbl>
  <w:p w14:paraId="40E1F890" w14:textId="77777777" w:rsidR="00983000" w:rsidRPr="00B11C67" w:rsidRDefault="00983000" w:rsidP="00B11C67">
    <w:pPr>
      <w:pStyle w:val="Footer"/>
      <w:rPr>
        <w:rStyle w:val="NTGFooter2deptpagenumChar"/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5417" w:type="dxa"/>
      <w:tblInd w:w="-56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8505"/>
      <w:gridCol w:w="6912"/>
    </w:tblGrid>
    <w:tr w:rsidR="00983000" w:rsidRPr="00132658" w14:paraId="2727B1EE" w14:textId="77777777" w:rsidTr="00EE193A">
      <w:trPr>
        <w:cantSplit/>
        <w:trHeight w:hRule="exact" w:val="1400"/>
        <w:tblHeader/>
      </w:trPr>
      <w:tc>
        <w:tcPr>
          <w:tcW w:w="8505" w:type="dxa"/>
          <w:vAlign w:val="center"/>
        </w:tcPr>
        <w:p w14:paraId="174F2830" w14:textId="77777777" w:rsidR="002A4417" w:rsidRPr="00C209FA" w:rsidRDefault="00C209FA" w:rsidP="002A4417">
          <w:pPr>
            <w:pStyle w:val="NTGFooter1items"/>
            <w:rPr>
              <w:b/>
            </w:rPr>
          </w:pPr>
          <w:r>
            <w:rPr>
              <w:rStyle w:val="NTGFooterDepartmentofChar"/>
            </w:rPr>
            <w:t xml:space="preserve">DEPARTMENT OF </w:t>
          </w:r>
          <w:r w:rsidRPr="00C209FA">
            <w:rPr>
              <w:rStyle w:val="NTGFooterDepartmentofChar"/>
              <w:b/>
            </w:rPr>
            <w:t>TREASURY AND FINANCE</w:t>
          </w:r>
        </w:p>
        <w:p w14:paraId="52C588C9" w14:textId="2CAD90EE" w:rsidR="00983000" w:rsidRPr="007B5DA2" w:rsidRDefault="002A4417" w:rsidP="005867E6">
          <w:pPr>
            <w:pStyle w:val="NTGFooter1items"/>
            <w:tabs>
              <w:tab w:val="clear" w:pos="1778"/>
              <w:tab w:val="left" w:pos="1137"/>
            </w:tabs>
          </w:pPr>
          <w:r w:rsidRPr="00055781">
            <w:rPr>
              <w:rStyle w:val="NTGFooter1itemsChar"/>
            </w:rPr>
            <w:t xml:space="preserve">Page </w:t>
          </w:r>
          <w:r w:rsidRPr="00055781">
            <w:rPr>
              <w:rStyle w:val="NTGFooter1itemsChar"/>
            </w:rPr>
            <w:fldChar w:fldCharType="begin"/>
          </w:r>
          <w:r w:rsidRPr="00055781">
            <w:rPr>
              <w:rStyle w:val="NTGFooter1itemsChar"/>
            </w:rPr>
            <w:instrText xml:space="preserve"> PAGE  \* Arabic  \* MERGEFORMAT </w:instrText>
          </w:r>
          <w:r w:rsidRPr="00055781">
            <w:rPr>
              <w:rStyle w:val="NTGFooter1itemsChar"/>
            </w:rPr>
            <w:fldChar w:fldCharType="separate"/>
          </w:r>
          <w:r w:rsidR="006E71C7">
            <w:rPr>
              <w:rStyle w:val="NTGFooter1itemsChar"/>
              <w:noProof/>
            </w:rPr>
            <w:t>1</w:t>
          </w:r>
          <w:r w:rsidRPr="00055781">
            <w:rPr>
              <w:rStyle w:val="NTGFooter1itemsChar"/>
            </w:rPr>
            <w:fldChar w:fldCharType="end"/>
          </w:r>
          <w:r w:rsidRPr="00055781">
            <w:rPr>
              <w:rStyle w:val="NTGFooter1itemsChar"/>
            </w:rPr>
            <w:t xml:space="preserve"> of </w:t>
          </w:r>
          <w:r w:rsidRPr="00055781">
            <w:rPr>
              <w:rStyle w:val="NTGFooter1itemsChar"/>
            </w:rPr>
            <w:fldChar w:fldCharType="begin"/>
          </w:r>
          <w:r w:rsidRPr="00055781">
            <w:rPr>
              <w:rStyle w:val="NTGFooter1itemsChar"/>
            </w:rPr>
            <w:instrText xml:space="preserve"> NUMPAGES  \* Arabic  \* MERGEFORMAT </w:instrText>
          </w:r>
          <w:r w:rsidRPr="00055781">
            <w:rPr>
              <w:rStyle w:val="NTGFooter1itemsChar"/>
            </w:rPr>
            <w:fldChar w:fldCharType="separate"/>
          </w:r>
          <w:r w:rsidR="006E71C7">
            <w:rPr>
              <w:rStyle w:val="NTGFooter1itemsChar"/>
              <w:noProof/>
            </w:rPr>
            <w:t>1</w:t>
          </w:r>
          <w:r w:rsidRPr="00055781">
            <w:rPr>
              <w:rStyle w:val="NTGFooter1itemsChar"/>
            </w:rPr>
            <w:fldChar w:fldCharType="end"/>
          </w:r>
          <w:r w:rsidRPr="004338E4">
            <w:tab/>
          </w:r>
          <w:r w:rsidR="005867E6">
            <w:t>July</w:t>
          </w:r>
          <w:r w:rsidR="00E5640C">
            <w:rPr>
              <w:rStyle w:val="NTGFooter1itemsChar"/>
            </w:rPr>
            <w:t xml:space="preserve"> </w:t>
          </w:r>
          <w:r>
            <w:rPr>
              <w:rStyle w:val="NTGFooter1itemsChar"/>
            </w:rPr>
            <w:t>202</w:t>
          </w:r>
          <w:r w:rsidR="00F005A5">
            <w:rPr>
              <w:rStyle w:val="NTGFooter1itemsChar"/>
            </w:rPr>
            <w:t>4</w:t>
          </w:r>
          <w:r w:rsidR="00C209FA">
            <w:rPr>
              <w:rStyle w:val="NTGFooter1itemsChar"/>
            </w:rPr>
            <w:t xml:space="preserve">, Version </w:t>
          </w:r>
          <w:r w:rsidR="00401407">
            <w:rPr>
              <w:rStyle w:val="NTGFooter1itemsChar"/>
            </w:rPr>
            <w:t>1</w:t>
          </w:r>
        </w:p>
      </w:tc>
      <w:tc>
        <w:tcPr>
          <w:tcW w:w="6912" w:type="dxa"/>
          <w:vAlign w:val="center"/>
        </w:tcPr>
        <w:p w14:paraId="7F1D6E91" w14:textId="77777777" w:rsidR="00983000" w:rsidRPr="001E14EB" w:rsidRDefault="00983000" w:rsidP="00B606A1">
          <w:pPr>
            <w:spacing w:after="0"/>
            <w:jc w:val="right"/>
          </w:pPr>
        </w:p>
      </w:tc>
    </w:tr>
  </w:tbl>
  <w:p w14:paraId="38E1B7AD" w14:textId="77777777" w:rsidR="00983000" w:rsidRPr="00543BD1" w:rsidRDefault="00983000" w:rsidP="0016153B">
    <w:pPr>
      <w:pStyle w:val="NoSpacing"/>
      <w:spacing w:after="0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854176" w14:textId="77777777" w:rsidR="0086261C" w:rsidRDefault="0086261C" w:rsidP="007332FF">
      <w:r>
        <w:separator/>
      </w:r>
    </w:p>
  </w:footnote>
  <w:footnote w:type="continuationSeparator" w:id="0">
    <w:p w14:paraId="3C2771D5" w14:textId="77777777" w:rsidR="0086261C" w:rsidRDefault="0086261C" w:rsidP="00733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D54646" w14:textId="2D7BF607" w:rsidR="005E7648" w:rsidRDefault="005E76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E6177" w14:textId="079A401D" w:rsidR="00983000" w:rsidRDefault="00983000" w:rsidP="002926BC">
    <w:pPr>
      <w:pStyle w:val="Header"/>
      <w:tabs>
        <w:tab w:val="clear" w:pos="9026"/>
      </w:tabs>
      <w:ind w:right="-568"/>
    </w:pPr>
  </w:p>
  <w:sdt>
    <w:sdtPr>
      <w:alias w:val="Title"/>
      <w:tag w:val=""/>
      <w:id w:val="1595901116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02F0402F" w14:textId="3A75318A" w:rsidR="00983000" w:rsidRDefault="00BD5921" w:rsidP="002926BC">
        <w:pPr>
          <w:pStyle w:val="Header"/>
          <w:tabs>
            <w:tab w:val="clear" w:pos="9026"/>
          </w:tabs>
          <w:ind w:right="-568"/>
        </w:pPr>
        <w:r>
          <w:t>Attachment H – Conditions for delegate’s power to waive</w: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1672BD" w14:textId="0A605A7C" w:rsidR="00983000" w:rsidRPr="00BE19E3" w:rsidRDefault="006E71C7" w:rsidP="0050530C">
    <w:pPr>
      <w:pStyle w:val="Title"/>
      <w:rPr>
        <w:rFonts w:ascii="Lato" w:hAnsi="Lato"/>
        <w:color w:val="1F1F5F"/>
      </w:rPr>
    </w:pPr>
    <w:sdt>
      <w:sdtPr>
        <w:rPr>
          <w:rFonts w:ascii="Lato" w:hAnsi="Lato"/>
          <w:color w:val="1F1F5F"/>
        </w:rPr>
        <w:alias w:val="Title"/>
        <w:tag w:val=""/>
        <w:id w:val="-1028412562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D94F71">
          <w:rPr>
            <w:rFonts w:ascii="Lato" w:hAnsi="Lato"/>
            <w:color w:val="1F1F5F"/>
          </w:rPr>
          <w:t xml:space="preserve">Attachment </w:t>
        </w:r>
        <w:r w:rsidR="00BD5921">
          <w:rPr>
            <w:rFonts w:ascii="Lato" w:hAnsi="Lato"/>
            <w:color w:val="1F1F5F"/>
          </w:rPr>
          <w:t>H</w:t>
        </w:r>
        <w:r w:rsidR="00D94F71">
          <w:rPr>
            <w:rFonts w:ascii="Lato" w:hAnsi="Lato"/>
            <w:color w:val="1F1F5F"/>
          </w:rPr>
          <w:t xml:space="preserve"> – Conditions for delegate’s power to waive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71D436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7245D0"/>
    <w:multiLevelType w:val="multilevel"/>
    <w:tmpl w:val="0C78A7AC"/>
    <w:name w:val="NTG Table Bullet List322"/>
    <w:numStyleLink w:val="Tablebulletlist"/>
  </w:abstractNum>
  <w:abstractNum w:abstractNumId="2" w15:restartNumberingAfterBreak="0">
    <w:nsid w:val="0D3C722D"/>
    <w:multiLevelType w:val="multilevel"/>
    <w:tmpl w:val="EFB6A8A0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05" w:hanging="45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59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13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47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12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5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029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483" w:hanging="454"/>
      </w:pPr>
      <w:rPr>
        <w:rFonts w:hint="default"/>
      </w:rPr>
    </w:lvl>
  </w:abstractNum>
  <w:abstractNum w:abstractNumId="3" w15:restartNumberingAfterBreak="0">
    <w:nsid w:val="0DDB4D1F"/>
    <w:multiLevelType w:val="hybridMultilevel"/>
    <w:tmpl w:val="CCBAB166"/>
    <w:lvl w:ilvl="0" w:tplc="5D4CADF2">
      <w:start w:val="4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95B3C"/>
    <w:multiLevelType w:val="multilevel"/>
    <w:tmpl w:val="3928FD02"/>
    <w:name w:val="NTG Table Bullet List3322222"/>
    <w:numStyleLink w:val="Bulletlist"/>
  </w:abstractNum>
  <w:abstractNum w:abstractNumId="5" w15:restartNumberingAfterBreak="0">
    <w:nsid w:val="0FEF020E"/>
    <w:multiLevelType w:val="hybridMultilevel"/>
    <w:tmpl w:val="F3EE9B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0244A1"/>
    <w:multiLevelType w:val="multilevel"/>
    <w:tmpl w:val="0C78A7AC"/>
    <w:name w:val="NTG Table Bullet List332"/>
    <w:numStyleLink w:val="Tablebulletlist"/>
  </w:abstractNum>
  <w:abstractNum w:abstractNumId="7" w15:restartNumberingAfterBreak="0">
    <w:nsid w:val="1012237B"/>
    <w:multiLevelType w:val="multilevel"/>
    <w:tmpl w:val="0C78A7AC"/>
    <w:name w:val="NTG Table Bullet List32"/>
    <w:numStyleLink w:val="Tablebulletlist"/>
  </w:abstractNum>
  <w:abstractNum w:abstractNumId="8" w15:restartNumberingAfterBreak="0">
    <w:nsid w:val="11784BAD"/>
    <w:multiLevelType w:val="hybridMultilevel"/>
    <w:tmpl w:val="E2185590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A1594F"/>
    <w:multiLevelType w:val="multilevel"/>
    <w:tmpl w:val="D4B0E6AE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ind w:left="1305" w:hanging="454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left"/>
      <w:pPr>
        <w:ind w:left="1759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13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67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12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5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029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483" w:hanging="454"/>
      </w:pPr>
      <w:rPr>
        <w:rFonts w:hint="default"/>
      </w:rPr>
    </w:lvl>
  </w:abstractNum>
  <w:abstractNum w:abstractNumId="10" w15:restartNumberingAfterBreak="0">
    <w:nsid w:val="13736595"/>
    <w:multiLevelType w:val="hybridMultilevel"/>
    <w:tmpl w:val="A5A68472"/>
    <w:lvl w:ilvl="0" w:tplc="11F41B9E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E93577"/>
    <w:multiLevelType w:val="multilevel"/>
    <w:tmpl w:val="4E6AC8F6"/>
    <w:name w:val="NTG Table Bullet List33222222"/>
    <w:numStyleLink w:val="Numberlist"/>
  </w:abstractNum>
  <w:abstractNum w:abstractNumId="12" w15:restartNumberingAfterBreak="0">
    <w:nsid w:val="176A7676"/>
    <w:multiLevelType w:val="multilevel"/>
    <w:tmpl w:val="9B4E8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8A646F0"/>
    <w:multiLevelType w:val="hybridMultilevel"/>
    <w:tmpl w:val="63CC1C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D26C06"/>
    <w:multiLevelType w:val="multilevel"/>
    <w:tmpl w:val="3E5E177A"/>
    <w:name w:val="NTG Table Bullet List33222222222222222"/>
    <w:numStyleLink w:val="Tablenumberlist"/>
  </w:abstractNum>
  <w:abstractNum w:abstractNumId="15" w15:restartNumberingAfterBreak="0">
    <w:nsid w:val="19533A06"/>
    <w:multiLevelType w:val="multilevel"/>
    <w:tmpl w:val="3928FD02"/>
    <w:name w:val="NTG Table Bullet List3222"/>
    <w:numStyleLink w:val="Bulletlist"/>
  </w:abstractNum>
  <w:abstractNum w:abstractNumId="16" w15:restartNumberingAfterBreak="0">
    <w:nsid w:val="19AE65C9"/>
    <w:multiLevelType w:val="multilevel"/>
    <w:tmpl w:val="39746A98"/>
    <w:lvl w:ilvl="0">
      <w:start w:val="1"/>
      <w:numFmt w:val="decimal"/>
      <w:pStyle w:val="Tablenumberlistlevel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Tablenumberlistlevel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Tablenumberlistlevel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Tablenumberlistlevel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Tablenumberlistlevel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Tablenumberlistlevel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Tablenumberlistlevel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Tablenumberlistlevel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Tablenumberlistlevel9"/>
      <w:lvlText w:val="%9."/>
      <w:lvlJc w:val="left"/>
      <w:pPr>
        <w:ind w:left="2552" w:hanging="284"/>
      </w:pPr>
      <w:rPr>
        <w:rFonts w:hint="default"/>
      </w:rPr>
    </w:lvl>
  </w:abstractNum>
  <w:abstractNum w:abstractNumId="17" w15:restartNumberingAfterBreak="0">
    <w:nsid w:val="1ACF294D"/>
    <w:multiLevelType w:val="hybridMultilevel"/>
    <w:tmpl w:val="4C9698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26429D"/>
    <w:multiLevelType w:val="multilevel"/>
    <w:tmpl w:val="3E5E177A"/>
    <w:name w:val="NTG Table Bullet List33222222222"/>
    <w:numStyleLink w:val="Tablenumberlist"/>
  </w:abstractNum>
  <w:abstractNum w:abstractNumId="19" w15:restartNumberingAfterBreak="0">
    <w:nsid w:val="1B86276C"/>
    <w:multiLevelType w:val="multilevel"/>
    <w:tmpl w:val="3928FD02"/>
    <w:name w:val="NTG Table Bullet List32223"/>
    <w:numStyleLink w:val="Bulletlist"/>
  </w:abstractNum>
  <w:abstractNum w:abstractNumId="20" w15:restartNumberingAfterBreak="0">
    <w:nsid w:val="1C2B5570"/>
    <w:multiLevelType w:val="multilevel"/>
    <w:tmpl w:val="F36AD9F6"/>
    <w:numStyleLink w:val="NTGTableList"/>
  </w:abstractNum>
  <w:abstractNum w:abstractNumId="21" w15:restartNumberingAfterBreak="0">
    <w:nsid w:val="1D0744AE"/>
    <w:multiLevelType w:val="multilevel"/>
    <w:tmpl w:val="3E5E177A"/>
    <w:name w:val="NTG Table Bullet List3222322"/>
    <w:numStyleLink w:val="Tablenumberlist"/>
  </w:abstractNum>
  <w:abstractNum w:abstractNumId="22" w15:restartNumberingAfterBreak="0">
    <w:nsid w:val="206C0258"/>
    <w:multiLevelType w:val="multilevel"/>
    <w:tmpl w:val="277409E6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305" w:hanging="454"/>
      </w:pPr>
      <w:rPr>
        <w:rFonts w:ascii="Symbol" w:hAnsi="Symbol" w:hint="default"/>
      </w:rPr>
    </w:lvl>
    <w:lvl w:ilvl="2">
      <w:start w:val="1"/>
      <w:numFmt w:val="lowerRoman"/>
      <w:lvlText w:val="%3."/>
      <w:lvlJc w:val="left"/>
      <w:pPr>
        <w:ind w:left="1759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13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67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12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5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029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483" w:hanging="454"/>
      </w:pPr>
      <w:rPr>
        <w:rFonts w:hint="default"/>
      </w:rPr>
    </w:lvl>
  </w:abstractNum>
  <w:abstractNum w:abstractNumId="23" w15:restartNumberingAfterBreak="0">
    <w:nsid w:val="22182E8A"/>
    <w:multiLevelType w:val="multilevel"/>
    <w:tmpl w:val="4E6AC8F6"/>
    <w:styleLink w:val="Numberlist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24" w15:restartNumberingAfterBreak="0">
    <w:nsid w:val="233C7864"/>
    <w:multiLevelType w:val="hybridMultilevel"/>
    <w:tmpl w:val="EDB4986A"/>
    <w:lvl w:ilvl="0" w:tplc="0C090019">
      <w:start w:val="1"/>
      <w:numFmt w:val="lowerLetter"/>
      <w:lvlText w:val="%1."/>
      <w:lvlJc w:val="left"/>
      <w:pPr>
        <w:ind w:left="1077" w:hanging="360"/>
      </w:pPr>
    </w:lvl>
    <w:lvl w:ilvl="1" w:tplc="0C090019" w:tentative="1">
      <w:start w:val="1"/>
      <w:numFmt w:val="lowerLetter"/>
      <w:lvlText w:val="%2."/>
      <w:lvlJc w:val="left"/>
      <w:pPr>
        <w:ind w:left="1797" w:hanging="360"/>
      </w:pPr>
    </w:lvl>
    <w:lvl w:ilvl="2" w:tplc="0C09001B" w:tentative="1">
      <w:start w:val="1"/>
      <w:numFmt w:val="lowerRoman"/>
      <w:lvlText w:val="%3."/>
      <w:lvlJc w:val="right"/>
      <w:pPr>
        <w:ind w:left="2517" w:hanging="180"/>
      </w:pPr>
    </w:lvl>
    <w:lvl w:ilvl="3" w:tplc="0C09000F" w:tentative="1">
      <w:start w:val="1"/>
      <w:numFmt w:val="decimal"/>
      <w:lvlText w:val="%4."/>
      <w:lvlJc w:val="left"/>
      <w:pPr>
        <w:ind w:left="3237" w:hanging="360"/>
      </w:pPr>
    </w:lvl>
    <w:lvl w:ilvl="4" w:tplc="0C090019" w:tentative="1">
      <w:start w:val="1"/>
      <w:numFmt w:val="lowerLetter"/>
      <w:lvlText w:val="%5."/>
      <w:lvlJc w:val="left"/>
      <w:pPr>
        <w:ind w:left="3957" w:hanging="360"/>
      </w:pPr>
    </w:lvl>
    <w:lvl w:ilvl="5" w:tplc="0C09001B" w:tentative="1">
      <w:start w:val="1"/>
      <w:numFmt w:val="lowerRoman"/>
      <w:lvlText w:val="%6."/>
      <w:lvlJc w:val="right"/>
      <w:pPr>
        <w:ind w:left="4677" w:hanging="180"/>
      </w:pPr>
    </w:lvl>
    <w:lvl w:ilvl="6" w:tplc="0C09000F" w:tentative="1">
      <w:start w:val="1"/>
      <w:numFmt w:val="decimal"/>
      <w:lvlText w:val="%7."/>
      <w:lvlJc w:val="left"/>
      <w:pPr>
        <w:ind w:left="5397" w:hanging="360"/>
      </w:pPr>
    </w:lvl>
    <w:lvl w:ilvl="7" w:tplc="0C090019" w:tentative="1">
      <w:start w:val="1"/>
      <w:numFmt w:val="lowerLetter"/>
      <w:lvlText w:val="%8."/>
      <w:lvlJc w:val="left"/>
      <w:pPr>
        <w:ind w:left="6117" w:hanging="360"/>
      </w:pPr>
    </w:lvl>
    <w:lvl w:ilvl="8" w:tplc="0C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26C91607"/>
    <w:multiLevelType w:val="hybridMultilevel"/>
    <w:tmpl w:val="852EA1AA"/>
    <w:lvl w:ilvl="0" w:tplc="0C09001B">
      <w:start w:val="1"/>
      <w:numFmt w:val="lowerRoman"/>
      <w:lvlText w:val="%1."/>
      <w:lvlJc w:val="right"/>
      <w:pPr>
        <w:ind w:left="1288" w:hanging="360"/>
      </w:pPr>
    </w:lvl>
    <w:lvl w:ilvl="1" w:tplc="0C090011">
      <w:start w:val="1"/>
      <w:numFmt w:val="decimal"/>
      <w:lvlText w:val="%2)"/>
      <w:lvlJc w:val="left"/>
      <w:pPr>
        <w:ind w:left="2008" w:hanging="360"/>
      </w:pPr>
    </w:lvl>
    <w:lvl w:ilvl="2" w:tplc="0C09001B" w:tentative="1">
      <w:start w:val="1"/>
      <w:numFmt w:val="lowerRoman"/>
      <w:lvlText w:val="%3."/>
      <w:lvlJc w:val="right"/>
      <w:pPr>
        <w:ind w:left="2728" w:hanging="180"/>
      </w:pPr>
    </w:lvl>
    <w:lvl w:ilvl="3" w:tplc="0C09000F" w:tentative="1">
      <w:start w:val="1"/>
      <w:numFmt w:val="decimal"/>
      <w:lvlText w:val="%4."/>
      <w:lvlJc w:val="left"/>
      <w:pPr>
        <w:ind w:left="3448" w:hanging="360"/>
      </w:pPr>
    </w:lvl>
    <w:lvl w:ilvl="4" w:tplc="0C090019" w:tentative="1">
      <w:start w:val="1"/>
      <w:numFmt w:val="lowerLetter"/>
      <w:lvlText w:val="%5."/>
      <w:lvlJc w:val="left"/>
      <w:pPr>
        <w:ind w:left="4168" w:hanging="360"/>
      </w:pPr>
    </w:lvl>
    <w:lvl w:ilvl="5" w:tplc="0C09001B" w:tentative="1">
      <w:start w:val="1"/>
      <w:numFmt w:val="lowerRoman"/>
      <w:lvlText w:val="%6."/>
      <w:lvlJc w:val="right"/>
      <w:pPr>
        <w:ind w:left="4888" w:hanging="180"/>
      </w:pPr>
    </w:lvl>
    <w:lvl w:ilvl="6" w:tplc="0C09000F" w:tentative="1">
      <w:start w:val="1"/>
      <w:numFmt w:val="decimal"/>
      <w:lvlText w:val="%7."/>
      <w:lvlJc w:val="left"/>
      <w:pPr>
        <w:ind w:left="5608" w:hanging="360"/>
      </w:pPr>
    </w:lvl>
    <w:lvl w:ilvl="7" w:tplc="0C090019" w:tentative="1">
      <w:start w:val="1"/>
      <w:numFmt w:val="lowerLetter"/>
      <w:lvlText w:val="%8."/>
      <w:lvlJc w:val="left"/>
      <w:pPr>
        <w:ind w:left="6328" w:hanging="360"/>
      </w:pPr>
    </w:lvl>
    <w:lvl w:ilvl="8" w:tplc="0C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6" w15:restartNumberingAfterBreak="0">
    <w:nsid w:val="26DC7BA2"/>
    <w:multiLevelType w:val="hybridMultilevel"/>
    <w:tmpl w:val="C1988E3C"/>
    <w:lvl w:ilvl="0" w:tplc="0C09001B">
      <w:start w:val="1"/>
      <w:numFmt w:val="lowerRoman"/>
      <w:lvlText w:val="%1."/>
      <w:lvlJc w:val="right"/>
      <w:pPr>
        <w:ind w:left="1288" w:hanging="360"/>
      </w:pPr>
    </w:lvl>
    <w:lvl w:ilvl="1" w:tplc="0C090011">
      <w:start w:val="1"/>
      <w:numFmt w:val="decimal"/>
      <w:lvlText w:val="%2)"/>
      <w:lvlJc w:val="left"/>
      <w:pPr>
        <w:ind w:left="2008" w:hanging="360"/>
      </w:pPr>
    </w:lvl>
    <w:lvl w:ilvl="2" w:tplc="0C09001B" w:tentative="1">
      <w:start w:val="1"/>
      <w:numFmt w:val="lowerRoman"/>
      <w:lvlText w:val="%3."/>
      <w:lvlJc w:val="right"/>
      <w:pPr>
        <w:ind w:left="2728" w:hanging="180"/>
      </w:pPr>
    </w:lvl>
    <w:lvl w:ilvl="3" w:tplc="0C09000F" w:tentative="1">
      <w:start w:val="1"/>
      <w:numFmt w:val="decimal"/>
      <w:lvlText w:val="%4."/>
      <w:lvlJc w:val="left"/>
      <w:pPr>
        <w:ind w:left="3448" w:hanging="360"/>
      </w:pPr>
    </w:lvl>
    <w:lvl w:ilvl="4" w:tplc="0C090019" w:tentative="1">
      <w:start w:val="1"/>
      <w:numFmt w:val="lowerLetter"/>
      <w:lvlText w:val="%5."/>
      <w:lvlJc w:val="left"/>
      <w:pPr>
        <w:ind w:left="4168" w:hanging="360"/>
      </w:pPr>
    </w:lvl>
    <w:lvl w:ilvl="5" w:tplc="0C09001B" w:tentative="1">
      <w:start w:val="1"/>
      <w:numFmt w:val="lowerRoman"/>
      <w:lvlText w:val="%6."/>
      <w:lvlJc w:val="right"/>
      <w:pPr>
        <w:ind w:left="4888" w:hanging="180"/>
      </w:pPr>
    </w:lvl>
    <w:lvl w:ilvl="6" w:tplc="0C09000F" w:tentative="1">
      <w:start w:val="1"/>
      <w:numFmt w:val="decimal"/>
      <w:lvlText w:val="%7."/>
      <w:lvlJc w:val="left"/>
      <w:pPr>
        <w:ind w:left="5608" w:hanging="360"/>
      </w:pPr>
    </w:lvl>
    <w:lvl w:ilvl="7" w:tplc="0C090019" w:tentative="1">
      <w:start w:val="1"/>
      <w:numFmt w:val="lowerLetter"/>
      <w:lvlText w:val="%8."/>
      <w:lvlJc w:val="left"/>
      <w:pPr>
        <w:ind w:left="6328" w:hanging="360"/>
      </w:pPr>
    </w:lvl>
    <w:lvl w:ilvl="8" w:tplc="0C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7" w15:restartNumberingAfterBreak="0">
    <w:nsid w:val="272E3F76"/>
    <w:multiLevelType w:val="multilevel"/>
    <w:tmpl w:val="3E5E177A"/>
    <w:name w:val="NTG Table Bullet List3322"/>
    <w:numStyleLink w:val="Tablenumberlist"/>
  </w:abstractNum>
  <w:abstractNum w:abstractNumId="28" w15:restartNumberingAfterBreak="0">
    <w:nsid w:val="27AD576C"/>
    <w:multiLevelType w:val="hybridMultilevel"/>
    <w:tmpl w:val="752A441A"/>
    <w:lvl w:ilvl="0" w:tplc="1F06777C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7CE4608"/>
    <w:multiLevelType w:val="multilevel"/>
    <w:tmpl w:val="3E5E177A"/>
    <w:name w:val="NTG Table Bullet List33222"/>
    <w:numStyleLink w:val="Tablenumberlist"/>
  </w:abstractNum>
  <w:abstractNum w:abstractNumId="30" w15:restartNumberingAfterBreak="0">
    <w:nsid w:val="27D83E4D"/>
    <w:multiLevelType w:val="multilevel"/>
    <w:tmpl w:val="3928FD02"/>
    <w:numStyleLink w:val="Bulletlist"/>
  </w:abstractNum>
  <w:abstractNum w:abstractNumId="31" w15:restartNumberingAfterBreak="0">
    <w:nsid w:val="2A59584B"/>
    <w:multiLevelType w:val="multilevel"/>
    <w:tmpl w:val="F36AD9F6"/>
    <w:styleLink w:val="NTGTableList"/>
    <w:lvl w:ilvl="0">
      <w:start w:val="1"/>
      <w:numFmt w:val="bullet"/>
      <w:pStyle w:val="NTGTableBulletList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NTGTableBulletList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NTGTableBulletList3"/>
      <w:lvlText w:val=""/>
      <w:lvlJc w:val="left"/>
      <w:pPr>
        <w:ind w:left="851" w:hanging="284"/>
      </w:pPr>
      <w:rPr>
        <w:rFonts w:ascii="Wingdings" w:hAnsi="Wingdings" w:hint="default"/>
      </w:rPr>
    </w:lvl>
    <w:lvl w:ilvl="3">
      <w:start w:val="1"/>
      <w:numFmt w:val="bullet"/>
      <w:pStyle w:val="NTGTableBulletList4"/>
      <w:lvlText w:val=""/>
      <w:lvlJc w:val="left"/>
      <w:pPr>
        <w:ind w:left="1134" w:hanging="283"/>
      </w:pPr>
      <w:rPr>
        <w:rFonts w:ascii="Wingdings" w:hAnsi="Wingdings" w:hint="default"/>
      </w:rPr>
    </w:lvl>
    <w:lvl w:ilvl="4">
      <w:start w:val="1"/>
      <w:numFmt w:val="bullet"/>
      <w:pStyle w:val="NTGTableBulletList5"/>
      <w:lvlText w:val=""/>
      <w:lvlJc w:val="left"/>
      <w:pPr>
        <w:ind w:left="1418" w:hanging="284"/>
      </w:pPr>
      <w:rPr>
        <w:rFonts w:ascii="Symbol" w:hAnsi="Symbol" w:hint="default"/>
      </w:rPr>
    </w:lvl>
    <w:lvl w:ilvl="5">
      <w:start w:val="1"/>
      <w:numFmt w:val="bullet"/>
      <w:pStyle w:val="NTGTableBulletList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NTGTableBulletList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NTGTableBulletList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NTGTableBulletList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32" w15:restartNumberingAfterBreak="0">
    <w:nsid w:val="2D392732"/>
    <w:multiLevelType w:val="multilevel"/>
    <w:tmpl w:val="3E5E177A"/>
    <w:name w:val="NTG Table Bullet List322232"/>
    <w:styleLink w:val="Tablenumberlist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33" w15:restartNumberingAfterBreak="0">
    <w:nsid w:val="2E693641"/>
    <w:multiLevelType w:val="multilevel"/>
    <w:tmpl w:val="3E5E177A"/>
    <w:name w:val="NTG Table Bullet List33"/>
    <w:numStyleLink w:val="Tablenumberlist"/>
  </w:abstractNum>
  <w:abstractNum w:abstractNumId="34" w15:restartNumberingAfterBreak="0">
    <w:nsid w:val="2EF077BC"/>
    <w:multiLevelType w:val="multilevel"/>
    <w:tmpl w:val="0C78A7AC"/>
    <w:name w:val="NTG Table Bullet List33222222222222222222"/>
    <w:numStyleLink w:val="Tablebulletlist"/>
  </w:abstractNum>
  <w:abstractNum w:abstractNumId="35" w15:restartNumberingAfterBreak="0">
    <w:nsid w:val="32DF44DA"/>
    <w:multiLevelType w:val="multilevel"/>
    <w:tmpl w:val="3E5E177A"/>
    <w:name w:val="NTG Table Bullet List3222323"/>
    <w:numStyleLink w:val="Tablenumberlist"/>
  </w:abstractNum>
  <w:abstractNum w:abstractNumId="36" w15:restartNumberingAfterBreak="0">
    <w:nsid w:val="33DB14EA"/>
    <w:multiLevelType w:val="hybridMultilevel"/>
    <w:tmpl w:val="FAAC5902"/>
    <w:lvl w:ilvl="0" w:tplc="0C09001B">
      <w:start w:val="1"/>
      <w:numFmt w:val="lowerRoman"/>
      <w:lvlText w:val="%1."/>
      <w:lvlJc w:val="right"/>
      <w:pPr>
        <w:ind w:left="1429" w:hanging="360"/>
      </w:pPr>
    </w:lvl>
    <w:lvl w:ilvl="1" w:tplc="0C090019" w:tentative="1">
      <w:start w:val="1"/>
      <w:numFmt w:val="lowerLetter"/>
      <w:lvlText w:val="%2."/>
      <w:lvlJc w:val="left"/>
      <w:pPr>
        <w:ind w:left="2149" w:hanging="360"/>
      </w:pPr>
    </w:lvl>
    <w:lvl w:ilvl="2" w:tplc="0C09001B" w:tentative="1">
      <w:start w:val="1"/>
      <w:numFmt w:val="lowerRoman"/>
      <w:lvlText w:val="%3."/>
      <w:lvlJc w:val="right"/>
      <w:pPr>
        <w:ind w:left="2869" w:hanging="180"/>
      </w:pPr>
    </w:lvl>
    <w:lvl w:ilvl="3" w:tplc="0C09000F" w:tentative="1">
      <w:start w:val="1"/>
      <w:numFmt w:val="decimal"/>
      <w:lvlText w:val="%4."/>
      <w:lvlJc w:val="left"/>
      <w:pPr>
        <w:ind w:left="3589" w:hanging="360"/>
      </w:pPr>
    </w:lvl>
    <w:lvl w:ilvl="4" w:tplc="0C090019" w:tentative="1">
      <w:start w:val="1"/>
      <w:numFmt w:val="lowerLetter"/>
      <w:lvlText w:val="%5."/>
      <w:lvlJc w:val="left"/>
      <w:pPr>
        <w:ind w:left="4309" w:hanging="360"/>
      </w:pPr>
    </w:lvl>
    <w:lvl w:ilvl="5" w:tplc="0C09001B" w:tentative="1">
      <w:start w:val="1"/>
      <w:numFmt w:val="lowerRoman"/>
      <w:lvlText w:val="%6."/>
      <w:lvlJc w:val="right"/>
      <w:pPr>
        <w:ind w:left="5029" w:hanging="180"/>
      </w:pPr>
    </w:lvl>
    <w:lvl w:ilvl="6" w:tplc="0C09000F" w:tentative="1">
      <w:start w:val="1"/>
      <w:numFmt w:val="decimal"/>
      <w:lvlText w:val="%7."/>
      <w:lvlJc w:val="left"/>
      <w:pPr>
        <w:ind w:left="5749" w:hanging="360"/>
      </w:pPr>
    </w:lvl>
    <w:lvl w:ilvl="7" w:tplc="0C090019" w:tentative="1">
      <w:start w:val="1"/>
      <w:numFmt w:val="lowerLetter"/>
      <w:lvlText w:val="%8."/>
      <w:lvlJc w:val="left"/>
      <w:pPr>
        <w:ind w:left="6469" w:hanging="360"/>
      </w:pPr>
    </w:lvl>
    <w:lvl w:ilvl="8" w:tplc="0C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34501F8B"/>
    <w:multiLevelType w:val="hybridMultilevel"/>
    <w:tmpl w:val="B86A30BE"/>
    <w:lvl w:ilvl="0" w:tplc="11F41B9E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664636D"/>
    <w:multiLevelType w:val="hybridMultilevel"/>
    <w:tmpl w:val="4C885142"/>
    <w:lvl w:ilvl="0" w:tplc="11F41B9E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6744DFA"/>
    <w:multiLevelType w:val="multilevel"/>
    <w:tmpl w:val="3928FD02"/>
    <w:styleLink w:val="Bulletlist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pStyle w:val="ListBullet5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40" w15:restartNumberingAfterBreak="0">
    <w:nsid w:val="3BE61945"/>
    <w:multiLevelType w:val="multilevel"/>
    <w:tmpl w:val="3928FD02"/>
    <w:name w:val="NTG Table Bullet List332222222222222222"/>
    <w:numStyleLink w:val="Bulletlist"/>
  </w:abstractNum>
  <w:abstractNum w:abstractNumId="41" w15:restartNumberingAfterBreak="0">
    <w:nsid w:val="3FAB51E1"/>
    <w:multiLevelType w:val="multilevel"/>
    <w:tmpl w:val="0BA072B2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05" w:hanging="45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59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13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67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12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5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029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483" w:hanging="454"/>
      </w:pPr>
      <w:rPr>
        <w:rFonts w:hint="default"/>
      </w:rPr>
    </w:lvl>
  </w:abstractNum>
  <w:abstractNum w:abstractNumId="42" w15:restartNumberingAfterBreak="0">
    <w:nsid w:val="418B4474"/>
    <w:multiLevelType w:val="multilevel"/>
    <w:tmpl w:val="4E6AC8F6"/>
    <w:lvl w:ilvl="0">
      <w:start w:val="1"/>
      <w:numFmt w:val="decimal"/>
      <w:lvlText w:val="%1."/>
      <w:lvlJc w:val="left"/>
      <w:pPr>
        <w:ind w:left="2768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5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43" w15:restartNumberingAfterBreak="0">
    <w:nsid w:val="421261AF"/>
    <w:multiLevelType w:val="hybridMultilevel"/>
    <w:tmpl w:val="9D4E3024"/>
    <w:lvl w:ilvl="0" w:tplc="0C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9FD3A20"/>
    <w:multiLevelType w:val="multilevel"/>
    <w:tmpl w:val="3E5E177A"/>
    <w:name w:val="NTG Table Bullet List3322222222222"/>
    <w:numStyleLink w:val="Tablenumberlist"/>
  </w:abstractNum>
  <w:abstractNum w:abstractNumId="45" w15:restartNumberingAfterBreak="0">
    <w:nsid w:val="4ACB7FAC"/>
    <w:multiLevelType w:val="hybridMultilevel"/>
    <w:tmpl w:val="42D0B622"/>
    <w:lvl w:ilvl="0" w:tplc="DAC4524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BB76081"/>
    <w:multiLevelType w:val="multilevel"/>
    <w:tmpl w:val="0C78A7AC"/>
    <w:styleLink w:val="Tablebulletlist"/>
    <w:lvl w:ilvl="0">
      <w:start w:val="1"/>
      <w:numFmt w:val="bullet"/>
      <w:pStyle w:val="Tablebulletlistlevel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Tablebulletlistlevel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Tablebulletlistlevel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Tablebulletlistlevel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Tablebulletlistlevel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Tablebulletlistlevel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Tablebulletlistlevel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Tablebulletlistlevel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Tablebulletlistlevel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47" w15:restartNumberingAfterBreak="0">
    <w:nsid w:val="4CBB6BAF"/>
    <w:multiLevelType w:val="hybridMultilevel"/>
    <w:tmpl w:val="D4463CAC"/>
    <w:lvl w:ilvl="0" w:tplc="6A0832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5634AF"/>
    <w:multiLevelType w:val="multilevel"/>
    <w:tmpl w:val="2BBEA3BA"/>
    <w:name w:val="NTG Table Bullet 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49" w15:restartNumberingAfterBreak="0">
    <w:nsid w:val="4D90555D"/>
    <w:multiLevelType w:val="multilevel"/>
    <w:tmpl w:val="4E6AC8F6"/>
    <w:styleLink w:val="NTGStandardNumList"/>
    <w:lvl w:ilvl="0">
      <w:start w:val="1"/>
      <w:numFmt w:val="decimal"/>
      <w:lvlText w:val="%1."/>
      <w:lvlJc w:val="left"/>
      <w:pPr>
        <w:ind w:left="2768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5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50" w15:restartNumberingAfterBreak="0">
    <w:nsid w:val="4E084FF5"/>
    <w:multiLevelType w:val="hybridMultilevel"/>
    <w:tmpl w:val="5768B49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07E2BDA"/>
    <w:multiLevelType w:val="multilevel"/>
    <w:tmpl w:val="E6EC678E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05" w:hanging="45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59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13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47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12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5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029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483" w:hanging="454"/>
      </w:pPr>
      <w:rPr>
        <w:rFonts w:hint="default"/>
      </w:rPr>
    </w:lvl>
  </w:abstractNum>
  <w:abstractNum w:abstractNumId="52" w15:restartNumberingAfterBreak="0">
    <w:nsid w:val="53842BC6"/>
    <w:multiLevelType w:val="multilevel"/>
    <w:tmpl w:val="0C78A7AC"/>
    <w:numStyleLink w:val="Tablebulletlist"/>
  </w:abstractNum>
  <w:abstractNum w:abstractNumId="53" w15:restartNumberingAfterBreak="0">
    <w:nsid w:val="54D23F9E"/>
    <w:multiLevelType w:val="multilevel"/>
    <w:tmpl w:val="2BBEA3BA"/>
    <w:name w:val="NTG Table Bullet List322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54" w15:restartNumberingAfterBreak="0">
    <w:nsid w:val="56DA2CAE"/>
    <w:multiLevelType w:val="multilevel"/>
    <w:tmpl w:val="3E5E177A"/>
    <w:name w:val="NTG Table Bullet List332222222222222"/>
    <w:numStyleLink w:val="Tablenumberlist"/>
  </w:abstractNum>
  <w:abstractNum w:abstractNumId="55" w15:restartNumberingAfterBreak="0">
    <w:nsid w:val="583359D9"/>
    <w:multiLevelType w:val="multilevel"/>
    <w:tmpl w:val="3E5E177A"/>
    <w:name w:val="NTG Table Bullet List332222222"/>
    <w:numStyleLink w:val="Tablenumberlist"/>
  </w:abstractNum>
  <w:abstractNum w:abstractNumId="56" w15:restartNumberingAfterBreak="0">
    <w:nsid w:val="5B9A5FFE"/>
    <w:multiLevelType w:val="multilevel"/>
    <w:tmpl w:val="0C78A7AC"/>
    <w:name w:val="NTG Table Bullet List33222222222222"/>
    <w:numStyleLink w:val="Tablebulletlist"/>
  </w:abstractNum>
  <w:abstractNum w:abstractNumId="57" w15:restartNumberingAfterBreak="0">
    <w:nsid w:val="5D014AB1"/>
    <w:multiLevelType w:val="hybridMultilevel"/>
    <w:tmpl w:val="4080E2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D444259"/>
    <w:multiLevelType w:val="multilevel"/>
    <w:tmpl w:val="0C78A7AC"/>
    <w:name w:val="NTG Table Bullet List332222"/>
    <w:numStyleLink w:val="Tablebulletlist"/>
  </w:abstractNum>
  <w:abstractNum w:abstractNumId="59" w15:restartNumberingAfterBreak="0">
    <w:nsid w:val="63063AE5"/>
    <w:multiLevelType w:val="hybridMultilevel"/>
    <w:tmpl w:val="30684DD0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9262556"/>
    <w:multiLevelType w:val="multilevel"/>
    <w:tmpl w:val="3E5E177A"/>
    <w:name w:val="NTG Table Bullet List3322222222222222"/>
    <w:numStyleLink w:val="Tablenumberlist"/>
  </w:abstractNum>
  <w:abstractNum w:abstractNumId="61" w15:restartNumberingAfterBreak="0">
    <w:nsid w:val="69373B5D"/>
    <w:multiLevelType w:val="hybridMultilevel"/>
    <w:tmpl w:val="54665F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20570A0"/>
    <w:multiLevelType w:val="hybridMultilevel"/>
    <w:tmpl w:val="F836E5A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453664D"/>
    <w:multiLevelType w:val="multilevel"/>
    <w:tmpl w:val="0C78A7AC"/>
    <w:name w:val="NTG Table Bullet List3322222222222222222"/>
    <w:numStyleLink w:val="Tablebulletlist"/>
  </w:abstractNum>
  <w:abstractNum w:abstractNumId="64" w15:restartNumberingAfterBreak="0">
    <w:nsid w:val="76141D1E"/>
    <w:multiLevelType w:val="multilevel"/>
    <w:tmpl w:val="0C78A7AC"/>
    <w:name w:val="NTG Table Bullet List332222222222"/>
    <w:numStyleLink w:val="Tablebulletlist"/>
  </w:abstractNum>
  <w:abstractNum w:abstractNumId="65" w15:restartNumberingAfterBreak="0">
    <w:nsid w:val="79503C9D"/>
    <w:multiLevelType w:val="hybridMultilevel"/>
    <w:tmpl w:val="1EF646C4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6" w15:restartNumberingAfterBreak="0">
    <w:nsid w:val="79CC6470"/>
    <w:multiLevelType w:val="multilevel"/>
    <w:tmpl w:val="0D62A85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7" w15:restartNumberingAfterBreak="0">
    <w:nsid w:val="7B775ED7"/>
    <w:multiLevelType w:val="hybridMultilevel"/>
    <w:tmpl w:val="400A34A6"/>
    <w:lvl w:ilvl="0" w:tplc="11F41B9E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D8B09E2"/>
    <w:multiLevelType w:val="hybridMultilevel"/>
    <w:tmpl w:val="B422EEC6"/>
    <w:lvl w:ilvl="0" w:tplc="0C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EB377EB"/>
    <w:multiLevelType w:val="multilevel"/>
    <w:tmpl w:val="2BBEA3BA"/>
    <w:name w:val="NTG Table Bullet List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70" w15:restartNumberingAfterBreak="0">
    <w:nsid w:val="7FBC1511"/>
    <w:multiLevelType w:val="multilevel"/>
    <w:tmpl w:val="F75E78DE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05" w:hanging="45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59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13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47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12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5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029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483" w:hanging="454"/>
      </w:pPr>
      <w:rPr>
        <w:rFonts w:hint="default"/>
      </w:rPr>
    </w:lvl>
  </w:abstractNum>
  <w:num w:numId="1">
    <w:abstractNumId w:val="39"/>
  </w:num>
  <w:num w:numId="2">
    <w:abstractNumId w:val="23"/>
  </w:num>
  <w:num w:numId="3">
    <w:abstractNumId w:val="66"/>
  </w:num>
  <w:num w:numId="4">
    <w:abstractNumId w:val="46"/>
  </w:num>
  <w:num w:numId="5">
    <w:abstractNumId w:val="32"/>
  </w:num>
  <w:num w:numId="6">
    <w:abstractNumId w:val="16"/>
  </w:num>
  <w:num w:numId="7">
    <w:abstractNumId w:val="52"/>
  </w:num>
  <w:num w:numId="8">
    <w:abstractNumId w:val="30"/>
  </w:num>
  <w:num w:numId="9">
    <w:abstractNumId w:val="62"/>
  </w:num>
  <w:num w:numId="10">
    <w:abstractNumId w:val="50"/>
  </w:num>
  <w:num w:numId="11">
    <w:abstractNumId w:val="43"/>
  </w:num>
  <w:num w:numId="12">
    <w:abstractNumId w:val="49"/>
  </w:num>
  <w:num w:numId="13">
    <w:abstractNumId w:val="42"/>
  </w:num>
  <w:num w:numId="14">
    <w:abstractNumId w:val="57"/>
  </w:num>
  <w:num w:numId="15">
    <w:abstractNumId w:val="0"/>
  </w:num>
  <w:num w:numId="16">
    <w:abstractNumId w:val="13"/>
  </w:num>
  <w:num w:numId="17">
    <w:abstractNumId w:val="65"/>
  </w:num>
  <w:num w:numId="18">
    <w:abstractNumId w:val="10"/>
  </w:num>
  <w:num w:numId="19">
    <w:abstractNumId w:val="17"/>
  </w:num>
  <w:num w:numId="20">
    <w:abstractNumId w:val="61"/>
  </w:num>
  <w:num w:numId="21">
    <w:abstractNumId w:val="31"/>
  </w:num>
  <w:num w:numId="22">
    <w:abstractNumId w:val="20"/>
  </w:num>
  <w:num w:numId="23">
    <w:abstractNumId w:val="70"/>
  </w:num>
  <w:num w:numId="24">
    <w:abstractNumId w:val="22"/>
  </w:num>
  <w:num w:numId="25">
    <w:abstractNumId w:val="12"/>
  </w:num>
  <w:num w:numId="26">
    <w:abstractNumId w:val="5"/>
  </w:num>
  <w:num w:numId="27">
    <w:abstractNumId w:val="9"/>
  </w:num>
  <w:num w:numId="28">
    <w:abstractNumId w:val="24"/>
  </w:num>
  <w:num w:numId="29">
    <w:abstractNumId w:val="36"/>
  </w:num>
  <w:num w:numId="30">
    <w:abstractNumId w:val="8"/>
  </w:num>
  <w:num w:numId="31">
    <w:abstractNumId w:val="3"/>
  </w:num>
  <w:num w:numId="32">
    <w:abstractNumId w:val="41"/>
  </w:num>
  <w:num w:numId="33">
    <w:abstractNumId w:val="45"/>
  </w:num>
  <w:num w:numId="34">
    <w:abstractNumId w:val="28"/>
  </w:num>
  <w:num w:numId="35">
    <w:abstractNumId w:val="51"/>
  </w:num>
  <w:num w:numId="36">
    <w:abstractNumId w:val="38"/>
  </w:num>
  <w:num w:numId="37">
    <w:abstractNumId w:val="67"/>
  </w:num>
  <w:num w:numId="38">
    <w:abstractNumId w:val="37"/>
  </w:num>
  <w:num w:numId="39">
    <w:abstractNumId w:val="59"/>
  </w:num>
  <w:num w:numId="40">
    <w:abstractNumId w:val="28"/>
    <w:lvlOverride w:ilvl="0">
      <w:lvl w:ilvl="0" w:tplc="1F06777C">
        <w:start w:val="1"/>
        <w:numFmt w:val="lowerLetter"/>
        <w:lvlText w:val="%1.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 w:tplc="0C09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C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C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C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C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C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C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C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1">
    <w:abstractNumId w:val="28"/>
    <w:lvlOverride w:ilvl="0">
      <w:lvl w:ilvl="0" w:tplc="1F06777C">
        <w:start w:val="1"/>
        <w:numFmt w:val="lowerLetter"/>
        <w:lvlText w:val="%1.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 w:tplc="0C09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C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C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C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C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C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C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C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2">
    <w:abstractNumId w:val="26"/>
  </w:num>
  <w:num w:numId="43">
    <w:abstractNumId w:val="2"/>
  </w:num>
  <w:num w:numId="44">
    <w:abstractNumId w:val="25"/>
  </w:num>
  <w:num w:numId="45">
    <w:abstractNumId w:val="47"/>
  </w:num>
  <w:num w:numId="46">
    <w:abstractNumId w:val="6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stylePaneFormatFilter w:val="D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1"/>
  <w:defaultTabStop w:val="284"/>
  <w:drawingGridHorizontalSpacing w:val="110"/>
  <w:displayHorizontalDrawingGridEvery w:val="2"/>
  <w:displayVerticalDrawingGridEvery w:val="2"/>
  <w:characterSpacingControl w:val="doNotCompress"/>
  <w:hdrShapeDefaults>
    <o:shapedefaults v:ext="edit" spidmax="8397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9FB"/>
    <w:rsid w:val="00001DDF"/>
    <w:rsid w:val="0000322D"/>
    <w:rsid w:val="00007670"/>
    <w:rsid w:val="00010665"/>
    <w:rsid w:val="00013F0E"/>
    <w:rsid w:val="00016716"/>
    <w:rsid w:val="000218A4"/>
    <w:rsid w:val="0002393A"/>
    <w:rsid w:val="00025579"/>
    <w:rsid w:val="00027DB8"/>
    <w:rsid w:val="00031A96"/>
    <w:rsid w:val="00032392"/>
    <w:rsid w:val="00040543"/>
    <w:rsid w:val="00040BF3"/>
    <w:rsid w:val="0004211C"/>
    <w:rsid w:val="00046C59"/>
    <w:rsid w:val="00051362"/>
    <w:rsid w:val="00051F45"/>
    <w:rsid w:val="00052953"/>
    <w:rsid w:val="0005341A"/>
    <w:rsid w:val="0005530D"/>
    <w:rsid w:val="00056DEF"/>
    <w:rsid w:val="00056EDC"/>
    <w:rsid w:val="00061530"/>
    <w:rsid w:val="0006635A"/>
    <w:rsid w:val="000720BE"/>
    <w:rsid w:val="0007259C"/>
    <w:rsid w:val="00080202"/>
    <w:rsid w:val="00080DCD"/>
    <w:rsid w:val="00080E22"/>
    <w:rsid w:val="00082573"/>
    <w:rsid w:val="000840A3"/>
    <w:rsid w:val="00085062"/>
    <w:rsid w:val="00085E0B"/>
    <w:rsid w:val="00086A5F"/>
    <w:rsid w:val="000911EF"/>
    <w:rsid w:val="00092DC9"/>
    <w:rsid w:val="000962C5"/>
    <w:rsid w:val="000A2EBB"/>
    <w:rsid w:val="000A4317"/>
    <w:rsid w:val="000A559C"/>
    <w:rsid w:val="000B180C"/>
    <w:rsid w:val="000B2CA1"/>
    <w:rsid w:val="000C5023"/>
    <w:rsid w:val="000D1F29"/>
    <w:rsid w:val="000D633D"/>
    <w:rsid w:val="000E342B"/>
    <w:rsid w:val="000E5BCE"/>
    <w:rsid w:val="000E5DD2"/>
    <w:rsid w:val="000F2958"/>
    <w:rsid w:val="000F2DDC"/>
    <w:rsid w:val="000F3850"/>
    <w:rsid w:val="00104E3A"/>
    <w:rsid w:val="00104E7F"/>
    <w:rsid w:val="0010637D"/>
    <w:rsid w:val="001137EC"/>
    <w:rsid w:val="001152F5"/>
    <w:rsid w:val="00117743"/>
    <w:rsid w:val="00117F5B"/>
    <w:rsid w:val="00122957"/>
    <w:rsid w:val="00123BFF"/>
    <w:rsid w:val="0012671A"/>
    <w:rsid w:val="00132658"/>
    <w:rsid w:val="001334AE"/>
    <w:rsid w:val="0014721A"/>
    <w:rsid w:val="00150D68"/>
    <w:rsid w:val="00150DC0"/>
    <w:rsid w:val="001539DB"/>
    <w:rsid w:val="00155562"/>
    <w:rsid w:val="00156CD4"/>
    <w:rsid w:val="00157A5B"/>
    <w:rsid w:val="0016153B"/>
    <w:rsid w:val="00164A3E"/>
    <w:rsid w:val="00165B5F"/>
    <w:rsid w:val="00166595"/>
    <w:rsid w:val="00166FF6"/>
    <w:rsid w:val="00171AE8"/>
    <w:rsid w:val="0017548B"/>
    <w:rsid w:val="00176123"/>
    <w:rsid w:val="001763B4"/>
    <w:rsid w:val="00181620"/>
    <w:rsid w:val="00181F2A"/>
    <w:rsid w:val="001855C2"/>
    <w:rsid w:val="00186F23"/>
    <w:rsid w:val="0018765C"/>
    <w:rsid w:val="001924FA"/>
    <w:rsid w:val="001957AD"/>
    <w:rsid w:val="001A2B7F"/>
    <w:rsid w:val="001A3AFD"/>
    <w:rsid w:val="001A496C"/>
    <w:rsid w:val="001A576A"/>
    <w:rsid w:val="001B2B6C"/>
    <w:rsid w:val="001B6D10"/>
    <w:rsid w:val="001C3435"/>
    <w:rsid w:val="001C7E5E"/>
    <w:rsid w:val="001D01C4"/>
    <w:rsid w:val="001D2B44"/>
    <w:rsid w:val="001D4F99"/>
    <w:rsid w:val="001D52B0"/>
    <w:rsid w:val="001D5A18"/>
    <w:rsid w:val="001D7CA4"/>
    <w:rsid w:val="001E057F"/>
    <w:rsid w:val="001E14EB"/>
    <w:rsid w:val="001E2282"/>
    <w:rsid w:val="001E6428"/>
    <w:rsid w:val="001F19D0"/>
    <w:rsid w:val="001F1C60"/>
    <w:rsid w:val="001F59E6"/>
    <w:rsid w:val="001F7EFC"/>
    <w:rsid w:val="00200A6F"/>
    <w:rsid w:val="00203F1C"/>
    <w:rsid w:val="002057A3"/>
    <w:rsid w:val="00206936"/>
    <w:rsid w:val="00206C6F"/>
    <w:rsid w:val="00206FBD"/>
    <w:rsid w:val="00207746"/>
    <w:rsid w:val="00217597"/>
    <w:rsid w:val="00221C07"/>
    <w:rsid w:val="0022526B"/>
    <w:rsid w:val="00227D13"/>
    <w:rsid w:val="00230031"/>
    <w:rsid w:val="00235C01"/>
    <w:rsid w:val="00242A31"/>
    <w:rsid w:val="00247343"/>
    <w:rsid w:val="00250320"/>
    <w:rsid w:val="002526C0"/>
    <w:rsid w:val="00256250"/>
    <w:rsid w:val="00257BF0"/>
    <w:rsid w:val="00260C48"/>
    <w:rsid w:val="00265C56"/>
    <w:rsid w:val="00267647"/>
    <w:rsid w:val="00267DE5"/>
    <w:rsid w:val="002716CD"/>
    <w:rsid w:val="00274D4B"/>
    <w:rsid w:val="002751FA"/>
    <w:rsid w:val="002806F5"/>
    <w:rsid w:val="00281577"/>
    <w:rsid w:val="00282229"/>
    <w:rsid w:val="002828DB"/>
    <w:rsid w:val="00284B40"/>
    <w:rsid w:val="002926BC"/>
    <w:rsid w:val="00293A72"/>
    <w:rsid w:val="002959FA"/>
    <w:rsid w:val="002A0160"/>
    <w:rsid w:val="002A30C3"/>
    <w:rsid w:val="002A4417"/>
    <w:rsid w:val="002A6F6A"/>
    <w:rsid w:val="002A7712"/>
    <w:rsid w:val="002B38F7"/>
    <w:rsid w:val="002B5591"/>
    <w:rsid w:val="002B6AA4"/>
    <w:rsid w:val="002C1FE9"/>
    <w:rsid w:val="002D3A57"/>
    <w:rsid w:val="002D4B6E"/>
    <w:rsid w:val="002D7D05"/>
    <w:rsid w:val="002E20C8"/>
    <w:rsid w:val="002E4290"/>
    <w:rsid w:val="002E66A6"/>
    <w:rsid w:val="002F0DB1"/>
    <w:rsid w:val="002F2885"/>
    <w:rsid w:val="002F45A1"/>
    <w:rsid w:val="003019A7"/>
    <w:rsid w:val="003037F9"/>
    <w:rsid w:val="0030583E"/>
    <w:rsid w:val="00306E44"/>
    <w:rsid w:val="00307FE1"/>
    <w:rsid w:val="003164BA"/>
    <w:rsid w:val="00324A78"/>
    <w:rsid w:val="003258E6"/>
    <w:rsid w:val="003309A1"/>
    <w:rsid w:val="00330C73"/>
    <w:rsid w:val="00331F69"/>
    <w:rsid w:val="003336D8"/>
    <w:rsid w:val="003365BC"/>
    <w:rsid w:val="00336A16"/>
    <w:rsid w:val="003406F4"/>
    <w:rsid w:val="00342283"/>
    <w:rsid w:val="00343A87"/>
    <w:rsid w:val="00344A36"/>
    <w:rsid w:val="003456F4"/>
    <w:rsid w:val="00347FB6"/>
    <w:rsid w:val="003504FD"/>
    <w:rsid w:val="00350881"/>
    <w:rsid w:val="00354D12"/>
    <w:rsid w:val="003561A1"/>
    <w:rsid w:val="00356B0E"/>
    <w:rsid w:val="00357D55"/>
    <w:rsid w:val="00363513"/>
    <w:rsid w:val="003657E5"/>
    <w:rsid w:val="0036589C"/>
    <w:rsid w:val="00371312"/>
    <w:rsid w:val="00371DC7"/>
    <w:rsid w:val="003745FF"/>
    <w:rsid w:val="0037702B"/>
    <w:rsid w:val="00377B21"/>
    <w:rsid w:val="00390932"/>
    <w:rsid w:val="00390CE3"/>
    <w:rsid w:val="00394876"/>
    <w:rsid w:val="00394AAF"/>
    <w:rsid w:val="00394CE5"/>
    <w:rsid w:val="00394D56"/>
    <w:rsid w:val="0039689A"/>
    <w:rsid w:val="003A3EB9"/>
    <w:rsid w:val="003A6341"/>
    <w:rsid w:val="003B049C"/>
    <w:rsid w:val="003B67FD"/>
    <w:rsid w:val="003B6A61"/>
    <w:rsid w:val="003C7DDC"/>
    <w:rsid w:val="003D0F63"/>
    <w:rsid w:val="003D42C0"/>
    <w:rsid w:val="003D56C4"/>
    <w:rsid w:val="003D5B29"/>
    <w:rsid w:val="003D7818"/>
    <w:rsid w:val="003E0441"/>
    <w:rsid w:val="003E1F74"/>
    <w:rsid w:val="003E2445"/>
    <w:rsid w:val="003E3BB2"/>
    <w:rsid w:val="003F4043"/>
    <w:rsid w:val="003F5B58"/>
    <w:rsid w:val="003F632E"/>
    <w:rsid w:val="003F6F59"/>
    <w:rsid w:val="00400D8F"/>
    <w:rsid w:val="00401407"/>
    <w:rsid w:val="0040222A"/>
    <w:rsid w:val="00403938"/>
    <w:rsid w:val="004047BC"/>
    <w:rsid w:val="004100F7"/>
    <w:rsid w:val="0041288A"/>
    <w:rsid w:val="0041364A"/>
    <w:rsid w:val="00414CB3"/>
    <w:rsid w:val="0041563D"/>
    <w:rsid w:val="004179BF"/>
    <w:rsid w:val="00422C6E"/>
    <w:rsid w:val="00424AF0"/>
    <w:rsid w:val="00426E25"/>
    <w:rsid w:val="00426F6D"/>
    <w:rsid w:val="00427D9C"/>
    <w:rsid w:val="00427E7E"/>
    <w:rsid w:val="00435393"/>
    <w:rsid w:val="004366A2"/>
    <w:rsid w:val="00440381"/>
    <w:rsid w:val="00443B6E"/>
    <w:rsid w:val="004536DF"/>
    <w:rsid w:val="0045420A"/>
    <w:rsid w:val="004554D4"/>
    <w:rsid w:val="00461744"/>
    <w:rsid w:val="0046336D"/>
    <w:rsid w:val="00463635"/>
    <w:rsid w:val="00466185"/>
    <w:rsid w:val="00466303"/>
    <w:rsid w:val="004668A7"/>
    <w:rsid w:val="00466D96"/>
    <w:rsid w:val="00467747"/>
    <w:rsid w:val="00470017"/>
    <w:rsid w:val="004734FD"/>
    <w:rsid w:val="00473C98"/>
    <w:rsid w:val="0047460D"/>
    <w:rsid w:val="00474965"/>
    <w:rsid w:val="004773F9"/>
    <w:rsid w:val="00477B9F"/>
    <w:rsid w:val="00481E94"/>
    <w:rsid w:val="00482DF8"/>
    <w:rsid w:val="004864DE"/>
    <w:rsid w:val="00494BE5"/>
    <w:rsid w:val="00495E04"/>
    <w:rsid w:val="004A0EBA"/>
    <w:rsid w:val="004A2538"/>
    <w:rsid w:val="004A6183"/>
    <w:rsid w:val="004A65C1"/>
    <w:rsid w:val="004A75A1"/>
    <w:rsid w:val="004B0C15"/>
    <w:rsid w:val="004B2D0A"/>
    <w:rsid w:val="004B35EA"/>
    <w:rsid w:val="004B69E4"/>
    <w:rsid w:val="004C3A61"/>
    <w:rsid w:val="004C6C39"/>
    <w:rsid w:val="004D00F0"/>
    <w:rsid w:val="004D075F"/>
    <w:rsid w:val="004D1B76"/>
    <w:rsid w:val="004D3010"/>
    <w:rsid w:val="004D344E"/>
    <w:rsid w:val="004D3931"/>
    <w:rsid w:val="004D3FF8"/>
    <w:rsid w:val="004E019E"/>
    <w:rsid w:val="004E06EC"/>
    <w:rsid w:val="004E0A3F"/>
    <w:rsid w:val="004E1B1F"/>
    <w:rsid w:val="004E258C"/>
    <w:rsid w:val="004E2CB7"/>
    <w:rsid w:val="004E4C71"/>
    <w:rsid w:val="004F016A"/>
    <w:rsid w:val="004F5A6D"/>
    <w:rsid w:val="00500F94"/>
    <w:rsid w:val="00500FF4"/>
    <w:rsid w:val="00502FB3"/>
    <w:rsid w:val="00503DE9"/>
    <w:rsid w:val="0050530C"/>
    <w:rsid w:val="00505DEA"/>
    <w:rsid w:val="00507782"/>
    <w:rsid w:val="00512A04"/>
    <w:rsid w:val="00513FEC"/>
    <w:rsid w:val="00517B51"/>
    <w:rsid w:val="00520499"/>
    <w:rsid w:val="005249F5"/>
    <w:rsid w:val="005260F7"/>
    <w:rsid w:val="005348B4"/>
    <w:rsid w:val="00543BD1"/>
    <w:rsid w:val="00550547"/>
    <w:rsid w:val="005516BE"/>
    <w:rsid w:val="00553034"/>
    <w:rsid w:val="00556113"/>
    <w:rsid w:val="00564C12"/>
    <w:rsid w:val="005654B8"/>
    <w:rsid w:val="005762CC"/>
    <w:rsid w:val="00582D3D"/>
    <w:rsid w:val="005846A6"/>
    <w:rsid w:val="005867E6"/>
    <w:rsid w:val="0059008B"/>
    <w:rsid w:val="00595386"/>
    <w:rsid w:val="00595D03"/>
    <w:rsid w:val="00595FAE"/>
    <w:rsid w:val="00597234"/>
    <w:rsid w:val="005A0E57"/>
    <w:rsid w:val="005A1B08"/>
    <w:rsid w:val="005A210C"/>
    <w:rsid w:val="005A4AC0"/>
    <w:rsid w:val="005A5FDF"/>
    <w:rsid w:val="005A79B3"/>
    <w:rsid w:val="005B0FB7"/>
    <w:rsid w:val="005B122A"/>
    <w:rsid w:val="005B1FCB"/>
    <w:rsid w:val="005B4A89"/>
    <w:rsid w:val="005B5AC2"/>
    <w:rsid w:val="005B5DF6"/>
    <w:rsid w:val="005C2833"/>
    <w:rsid w:val="005D3C7F"/>
    <w:rsid w:val="005D4FC9"/>
    <w:rsid w:val="005E144D"/>
    <w:rsid w:val="005E1500"/>
    <w:rsid w:val="005E39D5"/>
    <w:rsid w:val="005E3A43"/>
    <w:rsid w:val="005E7648"/>
    <w:rsid w:val="005F0B17"/>
    <w:rsid w:val="005F5758"/>
    <w:rsid w:val="005F77C7"/>
    <w:rsid w:val="00601488"/>
    <w:rsid w:val="00601E4C"/>
    <w:rsid w:val="00603AE8"/>
    <w:rsid w:val="00612AA5"/>
    <w:rsid w:val="00620675"/>
    <w:rsid w:val="00622910"/>
    <w:rsid w:val="006244C4"/>
    <w:rsid w:val="006254B6"/>
    <w:rsid w:val="00627FC8"/>
    <w:rsid w:val="00630C82"/>
    <w:rsid w:val="006326C0"/>
    <w:rsid w:val="00642AAB"/>
    <w:rsid w:val="006433C3"/>
    <w:rsid w:val="00644D8A"/>
    <w:rsid w:val="00650F5B"/>
    <w:rsid w:val="00653CC7"/>
    <w:rsid w:val="006555F2"/>
    <w:rsid w:val="006570FF"/>
    <w:rsid w:val="00657633"/>
    <w:rsid w:val="006670D7"/>
    <w:rsid w:val="006719EA"/>
    <w:rsid w:val="00671F13"/>
    <w:rsid w:val="0067367B"/>
    <w:rsid w:val="0067400A"/>
    <w:rsid w:val="00674D32"/>
    <w:rsid w:val="006823B0"/>
    <w:rsid w:val="006847AD"/>
    <w:rsid w:val="006859FB"/>
    <w:rsid w:val="0069114B"/>
    <w:rsid w:val="00692A7A"/>
    <w:rsid w:val="00694638"/>
    <w:rsid w:val="006959A1"/>
    <w:rsid w:val="0069742E"/>
    <w:rsid w:val="0069780E"/>
    <w:rsid w:val="006A5FB1"/>
    <w:rsid w:val="006A6F06"/>
    <w:rsid w:val="006A756A"/>
    <w:rsid w:val="006B535E"/>
    <w:rsid w:val="006D23F2"/>
    <w:rsid w:val="006D4066"/>
    <w:rsid w:val="006D4AFB"/>
    <w:rsid w:val="006D66F7"/>
    <w:rsid w:val="006E1E75"/>
    <w:rsid w:val="006E3BFF"/>
    <w:rsid w:val="006E5F88"/>
    <w:rsid w:val="006E71C7"/>
    <w:rsid w:val="00703193"/>
    <w:rsid w:val="0070360B"/>
    <w:rsid w:val="00705C9D"/>
    <w:rsid w:val="00705F13"/>
    <w:rsid w:val="00713D03"/>
    <w:rsid w:val="00714F1D"/>
    <w:rsid w:val="00715225"/>
    <w:rsid w:val="00715F8F"/>
    <w:rsid w:val="00720B28"/>
    <w:rsid w:val="00720CC6"/>
    <w:rsid w:val="00722DDB"/>
    <w:rsid w:val="00724728"/>
    <w:rsid w:val="00724F98"/>
    <w:rsid w:val="00730B9B"/>
    <w:rsid w:val="00731271"/>
    <w:rsid w:val="0073182E"/>
    <w:rsid w:val="007329C2"/>
    <w:rsid w:val="007332FF"/>
    <w:rsid w:val="007341A1"/>
    <w:rsid w:val="00734A12"/>
    <w:rsid w:val="00734BDA"/>
    <w:rsid w:val="00737022"/>
    <w:rsid w:val="007408F5"/>
    <w:rsid w:val="00741EAE"/>
    <w:rsid w:val="00750E97"/>
    <w:rsid w:val="007544B6"/>
    <w:rsid w:val="00755248"/>
    <w:rsid w:val="00756C34"/>
    <w:rsid w:val="00757823"/>
    <w:rsid w:val="0076190B"/>
    <w:rsid w:val="0076355D"/>
    <w:rsid w:val="00763A2D"/>
    <w:rsid w:val="007676A4"/>
    <w:rsid w:val="00777795"/>
    <w:rsid w:val="00783A57"/>
    <w:rsid w:val="00784C92"/>
    <w:rsid w:val="00785733"/>
    <w:rsid w:val="007859CD"/>
    <w:rsid w:val="007907E4"/>
    <w:rsid w:val="00790FDE"/>
    <w:rsid w:val="00791E1F"/>
    <w:rsid w:val="0079358C"/>
    <w:rsid w:val="00796371"/>
    <w:rsid w:val="00796461"/>
    <w:rsid w:val="007A1FB2"/>
    <w:rsid w:val="007A6A4F"/>
    <w:rsid w:val="007A6B54"/>
    <w:rsid w:val="007B03F5"/>
    <w:rsid w:val="007B5C09"/>
    <w:rsid w:val="007B5DA2"/>
    <w:rsid w:val="007B7226"/>
    <w:rsid w:val="007C0966"/>
    <w:rsid w:val="007C19E7"/>
    <w:rsid w:val="007C5CFD"/>
    <w:rsid w:val="007C6D9F"/>
    <w:rsid w:val="007D4893"/>
    <w:rsid w:val="007D788A"/>
    <w:rsid w:val="007E1214"/>
    <w:rsid w:val="007E2424"/>
    <w:rsid w:val="007E3DBE"/>
    <w:rsid w:val="007E70CF"/>
    <w:rsid w:val="007E74A4"/>
    <w:rsid w:val="007F263F"/>
    <w:rsid w:val="007F79E1"/>
    <w:rsid w:val="008015A8"/>
    <w:rsid w:val="0080391D"/>
    <w:rsid w:val="0080766E"/>
    <w:rsid w:val="00811169"/>
    <w:rsid w:val="00815297"/>
    <w:rsid w:val="008170DB"/>
    <w:rsid w:val="00817BA1"/>
    <w:rsid w:val="00823022"/>
    <w:rsid w:val="00823F24"/>
    <w:rsid w:val="0082634E"/>
    <w:rsid w:val="00827DFD"/>
    <w:rsid w:val="008313C4"/>
    <w:rsid w:val="00835434"/>
    <w:rsid w:val="008358C0"/>
    <w:rsid w:val="00835994"/>
    <w:rsid w:val="008360EA"/>
    <w:rsid w:val="008413F6"/>
    <w:rsid w:val="00842838"/>
    <w:rsid w:val="008455B7"/>
    <w:rsid w:val="00854EC1"/>
    <w:rsid w:val="0085797F"/>
    <w:rsid w:val="00860C65"/>
    <w:rsid w:val="00861DC3"/>
    <w:rsid w:val="0086261C"/>
    <w:rsid w:val="008633F8"/>
    <w:rsid w:val="008654B6"/>
    <w:rsid w:val="00867019"/>
    <w:rsid w:val="00871A09"/>
    <w:rsid w:val="008735A9"/>
    <w:rsid w:val="00877489"/>
    <w:rsid w:val="00877BC5"/>
    <w:rsid w:val="00877D20"/>
    <w:rsid w:val="00881C48"/>
    <w:rsid w:val="008822FC"/>
    <w:rsid w:val="00884610"/>
    <w:rsid w:val="00884668"/>
    <w:rsid w:val="00885B80"/>
    <w:rsid w:val="00885C30"/>
    <w:rsid w:val="00885E9B"/>
    <w:rsid w:val="00893C96"/>
    <w:rsid w:val="0089500A"/>
    <w:rsid w:val="00897C94"/>
    <w:rsid w:val="008A05A4"/>
    <w:rsid w:val="008A5B17"/>
    <w:rsid w:val="008A7C12"/>
    <w:rsid w:val="008B03CE"/>
    <w:rsid w:val="008B529E"/>
    <w:rsid w:val="008C17FB"/>
    <w:rsid w:val="008D1B00"/>
    <w:rsid w:val="008D57B8"/>
    <w:rsid w:val="008E03FC"/>
    <w:rsid w:val="008E1963"/>
    <w:rsid w:val="008E4BE9"/>
    <w:rsid w:val="008E510B"/>
    <w:rsid w:val="008F285E"/>
    <w:rsid w:val="008F4C07"/>
    <w:rsid w:val="00902B13"/>
    <w:rsid w:val="00911941"/>
    <w:rsid w:val="0092024D"/>
    <w:rsid w:val="009245A5"/>
    <w:rsid w:val="00925F0F"/>
    <w:rsid w:val="00932F6B"/>
    <w:rsid w:val="00942009"/>
    <w:rsid w:val="00944E62"/>
    <w:rsid w:val="009464D1"/>
    <w:rsid w:val="009468BC"/>
    <w:rsid w:val="00947413"/>
    <w:rsid w:val="009507A8"/>
    <w:rsid w:val="00951975"/>
    <w:rsid w:val="00954058"/>
    <w:rsid w:val="009616DF"/>
    <w:rsid w:val="0096542F"/>
    <w:rsid w:val="00967FA7"/>
    <w:rsid w:val="00971645"/>
    <w:rsid w:val="009737AC"/>
    <w:rsid w:val="00977919"/>
    <w:rsid w:val="0098074C"/>
    <w:rsid w:val="00980EEF"/>
    <w:rsid w:val="00983000"/>
    <w:rsid w:val="009870FA"/>
    <w:rsid w:val="009921C3"/>
    <w:rsid w:val="0099551D"/>
    <w:rsid w:val="009A2BDA"/>
    <w:rsid w:val="009A5897"/>
    <w:rsid w:val="009A5F24"/>
    <w:rsid w:val="009A6204"/>
    <w:rsid w:val="009B0B3E"/>
    <w:rsid w:val="009B1913"/>
    <w:rsid w:val="009B6657"/>
    <w:rsid w:val="009D0EB5"/>
    <w:rsid w:val="009D14F9"/>
    <w:rsid w:val="009D17F3"/>
    <w:rsid w:val="009D191E"/>
    <w:rsid w:val="009D2549"/>
    <w:rsid w:val="009D2B74"/>
    <w:rsid w:val="009D63FF"/>
    <w:rsid w:val="009E175D"/>
    <w:rsid w:val="009E3CC2"/>
    <w:rsid w:val="009F06BD"/>
    <w:rsid w:val="009F1AA1"/>
    <w:rsid w:val="009F2A4D"/>
    <w:rsid w:val="009F371E"/>
    <w:rsid w:val="00A00828"/>
    <w:rsid w:val="00A00EAF"/>
    <w:rsid w:val="00A03290"/>
    <w:rsid w:val="00A033B6"/>
    <w:rsid w:val="00A0387E"/>
    <w:rsid w:val="00A06146"/>
    <w:rsid w:val="00A07490"/>
    <w:rsid w:val="00A10655"/>
    <w:rsid w:val="00A111AC"/>
    <w:rsid w:val="00A12B64"/>
    <w:rsid w:val="00A21F7E"/>
    <w:rsid w:val="00A22C38"/>
    <w:rsid w:val="00A25193"/>
    <w:rsid w:val="00A251A6"/>
    <w:rsid w:val="00A26E80"/>
    <w:rsid w:val="00A31AE8"/>
    <w:rsid w:val="00A34318"/>
    <w:rsid w:val="00A3739D"/>
    <w:rsid w:val="00A37DDA"/>
    <w:rsid w:val="00A42B08"/>
    <w:rsid w:val="00A45005"/>
    <w:rsid w:val="00A47824"/>
    <w:rsid w:val="00A51BAC"/>
    <w:rsid w:val="00A62B08"/>
    <w:rsid w:val="00A660E7"/>
    <w:rsid w:val="00A721CE"/>
    <w:rsid w:val="00A76790"/>
    <w:rsid w:val="00A81478"/>
    <w:rsid w:val="00A81E64"/>
    <w:rsid w:val="00A84B64"/>
    <w:rsid w:val="00A925EC"/>
    <w:rsid w:val="00A9293C"/>
    <w:rsid w:val="00A929AA"/>
    <w:rsid w:val="00A92B6B"/>
    <w:rsid w:val="00AA541E"/>
    <w:rsid w:val="00AB2784"/>
    <w:rsid w:val="00AC7513"/>
    <w:rsid w:val="00AD0DA4"/>
    <w:rsid w:val="00AD4169"/>
    <w:rsid w:val="00AD51F0"/>
    <w:rsid w:val="00AD566C"/>
    <w:rsid w:val="00AE25C6"/>
    <w:rsid w:val="00AE29C0"/>
    <w:rsid w:val="00AE306C"/>
    <w:rsid w:val="00AE7B8C"/>
    <w:rsid w:val="00AF28C1"/>
    <w:rsid w:val="00AF3A60"/>
    <w:rsid w:val="00B0057A"/>
    <w:rsid w:val="00B02EF1"/>
    <w:rsid w:val="00B06AEF"/>
    <w:rsid w:val="00B06F0E"/>
    <w:rsid w:val="00B07B14"/>
    <w:rsid w:val="00B07C97"/>
    <w:rsid w:val="00B07F07"/>
    <w:rsid w:val="00B1064D"/>
    <w:rsid w:val="00B11C67"/>
    <w:rsid w:val="00B14B32"/>
    <w:rsid w:val="00B15754"/>
    <w:rsid w:val="00B2046E"/>
    <w:rsid w:val="00B20E8B"/>
    <w:rsid w:val="00B230AD"/>
    <w:rsid w:val="00B247A1"/>
    <w:rsid w:val="00B257E1"/>
    <w:rsid w:val="00B2599A"/>
    <w:rsid w:val="00B27AC4"/>
    <w:rsid w:val="00B31531"/>
    <w:rsid w:val="00B343CC"/>
    <w:rsid w:val="00B40C1C"/>
    <w:rsid w:val="00B41D96"/>
    <w:rsid w:val="00B45A23"/>
    <w:rsid w:val="00B5084A"/>
    <w:rsid w:val="00B52C30"/>
    <w:rsid w:val="00B55A82"/>
    <w:rsid w:val="00B606A1"/>
    <w:rsid w:val="00B614F7"/>
    <w:rsid w:val="00B61B26"/>
    <w:rsid w:val="00B65E6B"/>
    <w:rsid w:val="00B674DD"/>
    <w:rsid w:val="00B675B2"/>
    <w:rsid w:val="00B81261"/>
    <w:rsid w:val="00B81270"/>
    <w:rsid w:val="00B81B7F"/>
    <w:rsid w:val="00B8223E"/>
    <w:rsid w:val="00B832AE"/>
    <w:rsid w:val="00B86678"/>
    <w:rsid w:val="00B91404"/>
    <w:rsid w:val="00B92F9B"/>
    <w:rsid w:val="00B941B3"/>
    <w:rsid w:val="00B96513"/>
    <w:rsid w:val="00B96DB5"/>
    <w:rsid w:val="00BA1D47"/>
    <w:rsid w:val="00BA4097"/>
    <w:rsid w:val="00BA66F0"/>
    <w:rsid w:val="00BA7405"/>
    <w:rsid w:val="00BA7C59"/>
    <w:rsid w:val="00BB2239"/>
    <w:rsid w:val="00BB2AE7"/>
    <w:rsid w:val="00BB6464"/>
    <w:rsid w:val="00BC1BB8"/>
    <w:rsid w:val="00BD30F4"/>
    <w:rsid w:val="00BD3ADD"/>
    <w:rsid w:val="00BD4E84"/>
    <w:rsid w:val="00BD5921"/>
    <w:rsid w:val="00BD7FE1"/>
    <w:rsid w:val="00BE19E3"/>
    <w:rsid w:val="00BE37CA"/>
    <w:rsid w:val="00BE6144"/>
    <w:rsid w:val="00BE635A"/>
    <w:rsid w:val="00BE75E2"/>
    <w:rsid w:val="00BF17E9"/>
    <w:rsid w:val="00BF29FE"/>
    <w:rsid w:val="00BF2ABB"/>
    <w:rsid w:val="00BF5099"/>
    <w:rsid w:val="00C03DFD"/>
    <w:rsid w:val="00C0664C"/>
    <w:rsid w:val="00C10F10"/>
    <w:rsid w:val="00C15D4D"/>
    <w:rsid w:val="00C175DC"/>
    <w:rsid w:val="00C209FA"/>
    <w:rsid w:val="00C21B4E"/>
    <w:rsid w:val="00C22E74"/>
    <w:rsid w:val="00C262DC"/>
    <w:rsid w:val="00C30171"/>
    <w:rsid w:val="00C309D8"/>
    <w:rsid w:val="00C34222"/>
    <w:rsid w:val="00C3655F"/>
    <w:rsid w:val="00C379BE"/>
    <w:rsid w:val="00C37A65"/>
    <w:rsid w:val="00C43519"/>
    <w:rsid w:val="00C51537"/>
    <w:rsid w:val="00C52BC3"/>
    <w:rsid w:val="00C54B65"/>
    <w:rsid w:val="00C60042"/>
    <w:rsid w:val="00C60F89"/>
    <w:rsid w:val="00C61AFA"/>
    <w:rsid w:val="00C61D64"/>
    <w:rsid w:val="00C62099"/>
    <w:rsid w:val="00C64EA3"/>
    <w:rsid w:val="00C66AB2"/>
    <w:rsid w:val="00C703B7"/>
    <w:rsid w:val="00C72867"/>
    <w:rsid w:val="00C75E81"/>
    <w:rsid w:val="00C80CF7"/>
    <w:rsid w:val="00C82279"/>
    <w:rsid w:val="00C82A56"/>
    <w:rsid w:val="00C86609"/>
    <w:rsid w:val="00C92A7C"/>
    <w:rsid w:val="00C92B4C"/>
    <w:rsid w:val="00C954F6"/>
    <w:rsid w:val="00C978A5"/>
    <w:rsid w:val="00CA26D7"/>
    <w:rsid w:val="00CA6BC5"/>
    <w:rsid w:val="00CB255E"/>
    <w:rsid w:val="00CC27F0"/>
    <w:rsid w:val="00CC61CD"/>
    <w:rsid w:val="00CC737B"/>
    <w:rsid w:val="00CC7D84"/>
    <w:rsid w:val="00CD5011"/>
    <w:rsid w:val="00CD56C8"/>
    <w:rsid w:val="00CD7D55"/>
    <w:rsid w:val="00CE51C6"/>
    <w:rsid w:val="00CE640F"/>
    <w:rsid w:val="00CE76BC"/>
    <w:rsid w:val="00CF49A9"/>
    <w:rsid w:val="00CF540E"/>
    <w:rsid w:val="00CF76CB"/>
    <w:rsid w:val="00D02F07"/>
    <w:rsid w:val="00D156DD"/>
    <w:rsid w:val="00D158C5"/>
    <w:rsid w:val="00D17D6E"/>
    <w:rsid w:val="00D27EBE"/>
    <w:rsid w:val="00D33AEE"/>
    <w:rsid w:val="00D34B15"/>
    <w:rsid w:val="00D36A49"/>
    <w:rsid w:val="00D42B7C"/>
    <w:rsid w:val="00D505CF"/>
    <w:rsid w:val="00D511C8"/>
    <w:rsid w:val="00D517C6"/>
    <w:rsid w:val="00D57347"/>
    <w:rsid w:val="00D60298"/>
    <w:rsid w:val="00D614ED"/>
    <w:rsid w:val="00D71D84"/>
    <w:rsid w:val="00D72464"/>
    <w:rsid w:val="00D73B4B"/>
    <w:rsid w:val="00D768EB"/>
    <w:rsid w:val="00D80136"/>
    <w:rsid w:val="00D81B14"/>
    <w:rsid w:val="00D81E17"/>
    <w:rsid w:val="00D82D1E"/>
    <w:rsid w:val="00D832D9"/>
    <w:rsid w:val="00D83666"/>
    <w:rsid w:val="00D83C45"/>
    <w:rsid w:val="00D90F00"/>
    <w:rsid w:val="00D9459E"/>
    <w:rsid w:val="00D94F71"/>
    <w:rsid w:val="00D975C0"/>
    <w:rsid w:val="00DA04FA"/>
    <w:rsid w:val="00DA5285"/>
    <w:rsid w:val="00DB0E2E"/>
    <w:rsid w:val="00DB191D"/>
    <w:rsid w:val="00DB1F29"/>
    <w:rsid w:val="00DB4F91"/>
    <w:rsid w:val="00DB6D0A"/>
    <w:rsid w:val="00DC06BE"/>
    <w:rsid w:val="00DC104D"/>
    <w:rsid w:val="00DC1F0F"/>
    <w:rsid w:val="00DC2775"/>
    <w:rsid w:val="00DC3117"/>
    <w:rsid w:val="00DC5DD9"/>
    <w:rsid w:val="00DC6D2D"/>
    <w:rsid w:val="00DC7CCA"/>
    <w:rsid w:val="00DD4E59"/>
    <w:rsid w:val="00DE33B5"/>
    <w:rsid w:val="00DE56FC"/>
    <w:rsid w:val="00DE5E18"/>
    <w:rsid w:val="00DE71DA"/>
    <w:rsid w:val="00DF0487"/>
    <w:rsid w:val="00DF2242"/>
    <w:rsid w:val="00DF5EA4"/>
    <w:rsid w:val="00E02681"/>
    <w:rsid w:val="00E02792"/>
    <w:rsid w:val="00E034D8"/>
    <w:rsid w:val="00E04CC0"/>
    <w:rsid w:val="00E119E4"/>
    <w:rsid w:val="00E15816"/>
    <w:rsid w:val="00E160D5"/>
    <w:rsid w:val="00E20AC4"/>
    <w:rsid w:val="00E239FF"/>
    <w:rsid w:val="00E27D7B"/>
    <w:rsid w:val="00E30556"/>
    <w:rsid w:val="00E30981"/>
    <w:rsid w:val="00E3240D"/>
    <w:rsid w:val="00E33136"/>
    <w:rsid w:val="00E34D7C"/>
    <w:rsid w:val="00E35602"/>
    <w:rsid w:val="00E3723D"/>
    <w:rsid w:val="00E44C89"/>
    <w:rsid w:val="00E50A00"/>
    <w:rsid w:val="00E5640C"/>
    <w:rsid w:val="00E56426"/>
    <w:rsid w:val="00E602A2"/>
    <w:rsid w:val="00E61BA2"/>
    <w:rsid w:val="00E63864"/>
    <w:rsid w:val="00E6403F"/>
    <w:rsid w:val="00E70F28"/>
    <w:rsid w:val="00E76EBD"/>
    <w:rsid w:val="00E770C4"/>
    <w:rsid w:val="00E77413"/>
    <w:rsid w:val="00E84C5A"/>
    <w:rsid w:val="00E85C80"/>
    <w:rsid w:val="00E861DB"/>
    <w:rsid w:val="00E93406"/>
    <w:rsid w:val="00E9412C"/>
    <w:rsid w:val="00E956C5"/>
    <w:rsid w:val="00E95C39"/>
    <w:rsid w:val="00E96A26"/>
    <w:rsid w:val="00EA2C39"/>
    <w:rsid w:val="00EA2F7D"/>
    <w:rsid w:val="00EA3352"/>
    <w:rsid w:val="00EA38D1"/>
    <w:rsid w:val="00EA3C7B"/>
    <w:rsid w:val="00EA49C5"/>
    <w:rsid w:val="00EA727C"/>
    <w:rsid w:val="00EA7B97"/>
    <w:rsid w:val="00EA7C41"/>
    <w:rsid w:val="00EB0A3C"/>
    <w:rsid w:val="00EB0A96"/>
    <w:rsid w:val="00EB27CD"/>
    <w:rsid w:val="00EB559B"/>
    <w:rsid w:val="00EB77F9"/>
    <w:rsid w:val="00EC5769"/>
    <w:rsid w:val="00EC7D00"/>
    <w:rsid w:val="00ED0304"/>
    <w:rsid w:val="00ED7398"/>
    <w:rsid w:val="00EE0421"/>
    <w:rsid w:val="00EE193A"/>
    <w:rsid w:val="00EE38FA"/>
    <w:rsid w:val="00EE3E2C"/>
    <w:rsid w:val="00EE5D23"/>
    <w:rsid w:val="00EE69B2"/>
    <w:rsid w:val="00EE750D"/>
    <w:rsid w:val="00EF2326"/>
    <w:rsid w:val="00EF26C9"/>
    <w:rsid w:val="00EF3CA4"/>
    <w:rsid w:val="00EF4622"/>
    <w:rsid w:val="00EF7859"/>
    <w:rsid w:val="00F005A5"/>
    <w:rsid w:val="00F014DA"/>
    <w:rsid w:val="00F02591"/>
    <w:rsid w:val="00F11FAB"/>
    <w:rsid w:val="00F1377F"/>
    <w:rsid w:val="00F33055"/>
    <w:rsid w:val="00F37CD2"/>
    <w:rsid w:val="00F46362"/>
    <w:rsid w:val="00F550A2"/>
    <w:rsid w:val="00F5696E"/>
    <w:rsid w:val="00F60820"/>
    <w:rsid w:val="00F60EFF"/>
    <w:rsid w:val="00F64948"/>
    <w:rsid w:val="00F64DF5"/>
    <w:rsid w:val="00F67AE7"/>
    <w:rsid w:val="00F67D2D"/>
    <w:rsid w:val="00F84C44"/>
    <w:rsid w:val="00F85623"/>
    <w:rsid w:val="00F858F2"/>
    <w:rsid w:val="00F860CC"/>
    <w:rsid w:val="00F87963"/>
    <w:rsid w:val="00F940C3"/>
    <w:rsid w:val="00F94398"/>
    <w:rsid w:val="00FA034A"/>
    <w:rsid w:val="00FA59C5"/>
    <w:rsid w:val="00FA6C13"/>
    <w:rsid w:val="00FB2B56"/>
    <w:rsid w:val="00FB37E4"/>
    <w:rsid w:val="00FB55D5"/>
    <w:rsid w:val="00FC0312"/>
    <w:rsid w:val="00FC11AD"/>
    <w:rsid w:val="00FC12BF"/>
    <w:rsid w:val="00FC2C60"/>
    <w:rsid w:val="00FD39F4"/>
    <w:rsid w:val="00FD3E6F"/>
    <w:rsid w:val="00FD51B9"/>
    <w:rsid w:val="00FD55EC"/>
    <w:rsid w:val="00FD5849"/>
    <w:rsid w:val="00FE2A39"/>
    <w:rsid w:val="00FF39CF"/>
    <w:rsid w:val="00FF55AA"/>
    <w:rsid w:val="00FF6407"/>
    <w:rsid w:val="00FF7159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2"/>
    <o:shapelayout v:ext="edit">
      <o:idmap v:ext="edit" data="1"/>
    </o:shapelayout>
  </w:shapeDefaults>
  <w:decimalSymbol w:val="."/>
  <w:listSeparator w:val=","/>
  <w14:docId w14:val="2D8BA5B7"/>
  <w15:docId w15:val="{85151504-8A1F-46C3-99EB-23A90AF55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2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4F99"/>
  </w:style>
  <w:style w:type="paragraph" w:styleId="Heading1">
    <w:name w:val="heading 1"/>
    <w:basedOn w:val="Normal"/>
    <w:next w:val="Normal"/>
    <w:link w:val="Heading1Char"/>
    <w:uiPriority w:val="1"/>
    <w:qFormat/>
    <w:rsid w:val="001A576A"/>
    <w:pPr>
      <w:keepNext/>
      <w:keepLines/>
      <w:spacing w:before="24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1A576A"/>
    <w:pPr>
      <w:keepNext/>
      <w:keepLines/>
      <w:spacing w:before="240"/>
      <w:outlineLvl w:val="1"/>
    </w:pPr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1A576A"/>
    <w:pPr>
      <w:keepNext/>
      <w:keepLines/>
      <w:spacing w:before="24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1"/>
    <w:qFormat/>
    <w:rsid w:val="001A576A"/>
    <w:pPr>
      <w:keepNext/>
      <w:keepLines/>
      <w:spacing w:before="240"/>
      <w:outlineLvl w:val="3"/>
    </w:pPr>
    <w:rPr>
      <w:rFonts w:eastAsiaTheme="majorEastAsia" w:cstheme="majorBidi"/>
      <w:b/>
      <w:bCs/>
      <w:iCs/>
      <w:color w:val="606060"/>
    </w:rPr>
  </w:style>
  <w:style w:type="paragraph" w:styleId="Heading5">
    <w:name w:val="heading 5"/>
    <w:basedOn w:val="Normal"/>
    <w:next w:val="Normal"/>
    <w:link w:val="Heading5Char"/>
    <w:uiPriority w:val="2"/>
    <w:semiHidden/>
    <w:rsid w:val="009A5F24"/>
    <w:pPr>
      <w:keepNext/>
      <w:keepLines/>
      <w:numPr>
        <w:ilvl w:val="4"/>
        <w:numId w:val="3"/>
      </w:numPr>
      <w:outlineLvl w:val="4"/>
    </w:pPr>
    <w:rPr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2"/>
    <w:semiHidden/>
    <w:rsid w:val="009A5F24"/>
    <w:pPr>
      <w:keepNext/>
      <w:keepLines/>
      <w:numPr>
        <w:ilvl w:val="5"/>
        <w:numId w:val="3"/>
      </w:numPr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2"/>
    <w:semiHidden/>
    <w:rsid w:val="009A5F24"/>
    <w:pPr>
      <w:keepNext/>
      <w:keepLines/>
      <w:numPr>
        <w:ilvl w:val="6"/>
        <w:numId w:val="3"/>
      </w:numPr>
      <w:outlineLvl w:val="6"/>
    </w:pPr>
    <w:rPr>
      <w:b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2"/>
    <w:semiHidden/>
    <w:rsid w:val="009A5F24"/>
    <w:pPr>
      <w:keepNext/>
      <w:keepLines/>
      <w:numPr>
        <w:ilvl w:val="7"/>
        <w:numId w:val="3"/>
      </w:numPr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2"/>
    <w:semiHidden/>
    <w:rsid w:val="009A5F24"/>
    <w:pPr>
      <w:keepNext/>
      <w:keepLines/>
      <w:numPr>
        <w:ilvl w:val="8"/>
        <w:numId w:val="3"/>
      </w:numPr>
      <w:outlineLvl w:val="8"/>
    </w:pPr>
    <w:rPr>
      <w:b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2"/>
    <w:rsid w:val="003504FD"/>
  </w:style>
  <w:style w:type="character" w:customStyle="1" w:styleId="Heading1Char">
    <w:name w:val="Heading 1 Char"/>
    <w:basedOn w:val="DefaultParagraphFont"/>
    <w:link w:val="Heading1"/>
    <w:uiPriority w:val="1"/>
    <w:rsid w:val="009A5F24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9A5F24"/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Title">
    <w:name w:val="Title"/>
    <w:next w:val="Normal"/>
    <w:link w:val="TitleChar"/>
    <w:uiPriority w:val="10"/>
    <w:rsid w:val="00BF5099"/>
    <w:pPr>
      <w:spacing w:after="240"/>
    </w:pPr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rsid w:val="0089500A"/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5654B8"/>
    <w:pPr>
      <w:spacing w:after="60"/>
      <w:jc w:val="center"/>
      <w:outlineLvl w:val="1"/>
    </w:pPr>
    <w:rPr>
      <w:rFonts w:eastAsiaTheme="majorEastAsia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EE3E2C"/>
    <w:rPr>
      <w:rFonts w:ascii="Arial" w:eastAsiaTheme="majorEastAsia" w:hAnsi="Arial" w:cstheme="majorBidi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1"/>
    <w:rsid w:val="009A5F24"/>
    <w:rPr>
      <w:rFonts w:cs="Arial"/>
      <w:b/>
      <w:bCs/>
      <w:sz w:val="24"/>
      <w:szCs w:val="26"/>
    </w:rPr>
  </w:style>
  <w:style w:type="paragraph" w:styleId="BlockText">
    <w:name w:val="Block Text"/>
    <w:basedOn w:val="Normal"/>
    <w:semiHidden/>
    <w:rsid w:val="00414CB3"/>
    <w:rPr>
      <w:rFonts w:eastAsiaTheme="minorEastAsia"/>
      <w:iCs/>
    </w:rPr>
  </w:style>
  <w:style w:type="paragraph" w:styleId="Header">
    <w:name w:val="header"/>
    <w:aliases w:val="NTG Page Header"/>
    <w:basedOn w:val="Normal"/>
    <w:next w:val="Normal"/>
    <w:link w:val="HeaderChar"/>
    <w:uiPriority w:val="11"/>
    <w:semiHidden/>
    <w:rsid w:val="005A4AC0"/>
    <w:pPr>
      <w:tabs>
        <w:tab w:val="center" w:pos="4513"/>
        <w:tab w:val="right" w:pos="9026"/>
      </w:tabs>
      <w:jc w:val="right"/>
    </w:pPr>
    <w:rPr>
      <w:b/>
    </w:rPr>
  </w:style>
  <w:style w:type="character" w:customStyle="1" w:styleId="HeaderChar">
    <w:name w:val="Header Char"/>
    <w:aliases w:val="NTG Page Header Char"/>
    <w:basedOn w:val="DefaultParagraphFont"/>
    <w:link w:val="Header"/>
    <w:uiPriority w:val="11"/>
    <w:semiHidden/>
    <w:rsid w:val="00B606A1"/>
    <w:rPr>
      <w:b/>
    </w:rPr>
  </w:style>
  <w:style w:type="paragraph" w:styleId="Footer">
    <w:name w:val="footer"/>
    <w:basedOn w:val="Normal"/>
    <w:link w:val="FooterChar"/>
    <w:uiPriority w:val="99"/>
    <w:semiHidden/>
    <w:rsid w:val="00B02EF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5386"/>
    <w:rPr>
      <w:rFonts w:ascii="Arial" w:eastAsia="Times New Roman" w:hAnsi="Arial"/>
      <w:sz w:val="22"/>
      <w:lang w:eastAsia="en-AU"/>
    </w:rPr>
  </w:style>
  <w:style w:type="paragraph" w:customStyle="1" w:styleId="SubTitle0">
    <w:name w:val="Sub Title"/>
    <w:basedOn w:val="Normal"/>
    <w:semiHidden/>
    <w:rsid w:val="004864DE"/>
    <w:pPr>
      <w:spacing w:after="0"/>
    </w:pPr>
    <w:rPr>
      <w:b/>
      <w:sz w:val="32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1"/>
    <w:rsid w:val="009A5F24"/>
    <w:rPr>
      <w:rFonts w:eastAsiaTheme="majorEastAsia" w:cstheme="majorBidi"/>
      <w:b/>
      <w:bCs/>
      <w:iCs/>
      <w:color w:val="606060"/>
    </w:rPr>
  </w:style>
  <w:style w:type="paragraph" w:styleId="NormalWeb">
    <w:name w:val="Normal (Web)"/>
    <w:basedOn w:val="Normal"/>
    <w:uiPriority w:val="99"/>
    <w:semiHidden/>
    <w:unhideWhenUsed/>
    <w:rsid w:val="00342283"/>
    <w:rPr>
      <w:rFonts w:ascii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762CC"/>
    <w:rPr>
      <w:color w:val="808080"/>
    </w:rPr>
  </w:style>
  <w:style w:type="paragraph" w:styleId="ListParagraph">
    <w:name w:val="List Paragraph"/>
    <w:basedOn w:val="BlockText"/>
    <w:uiPriority w:val="34"/>
    <w:qFormat/>
    <w:rsid w:val="003B6A61"/>
    <w:pPr>
      <w:spacing w:after="120"/>
    </w:pPr>
  </w:style>
  <w:style w:type="table" w:styleId="TableGrid">
    <w:name w:val="Table Grid"/>
    <w:basedOn w:val="TableNormal"/>
    <w:uiPriority w:val="59"/>
    <w:rsid w:val="00132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TGFooter1items">
    <w:name w:val="NTG Footer 1 items"/>
    <w:basedOn w:val="Normal"/>
    <w:link w:val="NTGFooter1itemsChar"/>
    <w:uiPriority w:val="7"/>
    <w:rsid w:val="00705C9D"/>
    <w:pPr>
      <w:widowControl w:val="0"/>
      <w:tabs>
        <w:tab w:val="left" w:pos="1778"/>
        <w:tab w:val="right" w:pos="9026"/>
      </w:tabs>
      <w:spacing w:after="0"/>
    </w:pPr>
    <w:rPr>
      <w:rFonts w:cs="Arial"/>
      <w:sz w:val="20"/>
      <w:szCs w:val="16"/>
    </w:rPr>
  </w:style>
  <w:style w:type="paragraph" w:customStyle="1" w:styleId="NTGFooterDepartmentof">
    <w:name w:val="NTG Footer Department of"/>
    <w:link w:val="NTGFooterDepartmentofChar"/>
    <w:uiPriority w:val="7"/>
    <w:rsid w:val="00705C9D"/>
    <w:pPr>
      <w:widowControl w:val="0"/>
      <w:tabs>
        <w:tab w:val="right" w:pos="9026"/>
      </w:tabs>
    </w:pPr>
    <w:rPr>
      <w:rFonts w:cs="Arial"/>
      <w:caps/>
      <w:szCs w:val="16"/>
    </w:rPr>
  </w:style>
  <w:style w:type="paragraph" w:customStyle="1" w:styleId="NTGFooterDepartmentName">
    <w:name w:val="NTG Footer Department Name"/>
    <w:link w:val="NTGFooterDepartmentNameChar"/>
    <w:uiPriority w:val="7"/>
    <w:rsid w:val="00705C9D"/>
    <w:pPr>
      <w:widowControl w:val="0"/>
      <w:tabs>
        <w:tab w:val="right" w:pos="9026"/>
      </w:tabs>
    </w:pPr>
    <w:rPr>
      <w:rFonts w:ascii="Arial Black" w:hAnsi="Arial Black" w:cs="Arial"/>
      <w:caps/>
      <w:szCs w:val="16"/>
    </w:rPr>
  </w:style>
  <w:style w:type="character" w:customStyle="1" w:styleId="NTGFooter1itemsChar">
    <w:name w:val="NTG Footer 1 items Char"/>
    <w:basedOn w:val="DefaultParagraphFont"/>
    <w:link w:val="NTGFooter1items"/>
    <w:uiPriority w:val="7"/>
    <w:rsid w:val="00C52BC3"/>
    <w:rPr>
      <w:rFonts w:cs="Arial"/>
      <w:sz w:val="20"/>
      <w:szCs w:val="16"/>
    </w:rPr>
  </w:style>
  <w:style w:type="character" w:customStyle="1" w:styleId="NTGFooterDepartmentofChar">
    <w:name w:val="NTG Footer Department of Char"/>
    <w:basedOn w:val="DefaultParagraphFont"/>
    <w:link w:val="NTGFooterDepartmentof"/>
    <w:uiPriority w:val="7"/>
    <w:rsid w:val="00C52BC3"/>
    <w:rPr>
      <w:rFonts w:cs="Arial"/>
      <w:caps/>
      <w:szCs w:val="16"/>
    </w:rPr>
  </w:style>
  <w:style w:type="character" w:customStyle="1" w:styleId="NTGFooterDepartmentNameChar">
    <w:name w:val="NTG Footer Department Name Char"/>
    <w:basedOn w:val="NTGFooterDepartmentofChar"/>
    <w:link w:val="NTGFooterDepartmentName"/>
    <w:uiPriority w:val="7"/>
    <w:rsid w:val="00C52BC3"/>
    <w:rPr>
      <w:rFonts w:ascii="Arial Black" w:hAnsi="Arial Black" w:cs="Arial"/>
      <w:caps/>
      <w:szCs w:val="16"/>
    </w:rPr>
  </w:style>
  <w:style w:type="paragraph" w:customStyle="1" w:styleId="Appendix">
    <w:name w:val="Appendix"/>
    <w:basedOn w:val="Heading1"/>
    <w:next w:val="Normal"/>
    <w:uiPriority w:val="11"/>
    <w:semiHidden/>
    <w:qFormat/>
    <w:rsid w:val="00414CB3"/>
  </w:style>
  <w:style w:type="paragraph" w:styleId="BodyText">
    <w:name w:val="Body Text"/>
    <w:basedOn w:val="Normal"/>
    <w:link w:val="BodyTextChar"/>
    <w:uiPriority w:val="99"/>
    <w:semiHidden/>
    <w:rsid w:val="00414CB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14CB3"/>
    <w:rPr>
      <w:rFonts w:ascii="Arial" w:hAnsi="Arial"/>
      <w:sz w:val="22"/>
      <w:szCs w:val="22"/>
    </w:rPr>
  </w:style>
  <w:style w:type="paragraph" w:customStyle="1" w:styleId="NTGFooter2DateVersion">
    <w:name w:val="NTG Footer 2 Date &amp; Version"/>
    <w:basedOn w:val="NTGFooter2deptpagenum"/>
    <w:link w:val="NTGFooter2DateVersionChar"/>
    <w:uiPriority w:val="9"/>
    <w:semiHidden/>
    <w:rsid w:val="002926BC"/>
    <w:pPr>
      <w:spacing w:after="480"/>
    </w:pPr>
  </w:style>
  <w:style w:type="numbering" w:customStyle="1" w:styleId="Bulletlist">
    <w:name w:val="Bullet list"/>
    <w:basedOn w:val="NoList"/>
    <w:rsid w:val="009F2A4D"/>
    <w:pPr>
      <w:numPr>
        <w:numId w:val="1"/>
      </w:numPr>
    </w:pPr>
  </w:style>
  <w:style w:type="table" w:styleId="TableGridLight">
    <w:name w:val="Grid Table Light"/>
    <w:basedOn w:val="TableNormal"/>
    <w:uiPriority w:val="40"/>
    <w:rsid w:val="00B2599A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semiHidden/>
    <w:unhideWhenUsed/>
    <w:rsid w:val="00414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2"/>
    <w:semiHidden/>
    <w:rsid w:val="00EE750D"/>
    <w:rPr>
      <w:b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2"/>
    <w:semiHidden/>
    <w:rsid w:val="00EE750D"/>
    <w:rPr>
      <w:b/>
      <w:color w:val="606060"/>
    </w:rPr>
  </w:style>
  <w:style w:type="character" w:customStyle="1" w:styleId="Heading7Char">
    <w:name w:val="Heading 7 Char"/>
    <w:basedOn w:val="DefaultParagraphFont"/>
    <w:link w:val="Heading7"/>
    <w:uiPriority w:val="2"/>
    <w:semiHidden/>
    <w:rsid w:val="00EE750D"/>
    <w:rPr>
      <w:b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2"/>
    <w:semiHidden/>
    <w:rsid w:val="00EE750D"/>
    <w:rPr>
      <w:b/>
      <w:color w:val="606060"/>
    </w:rPr>
  </w:style>
  <w:style w:type="character" w:customStyle="1" w:styleId="Heading9Char">
    <w:name w:val="Heading 9 Char"/>
    <w:basedOn w:val="DefaultParagraphFont"/>
    <w:link w:val="Heading9"/>
    <w:uiPriority w:val="2"/>
    <w:semiHidden/>
    <w:rsid w:val="00EE750D"/>
    <w:rPr>
      <w:b/>
      <w:color w:val="000000" w:themeColor="text1"/>
    </w:rPr>
  </w:style>
  <w:style w:type="paragraph" w:customStyle="1" w:styleId="NTGFooter2deptpagenum">
    <w:name w:val="NTG Footer 2 dept &amp; page num"/>
    <w:basedOn w:val="Normal"/>
    <w:link w:val="NTGFooter2deptpagenumChar"/>
    <w:uiPriority w:val="9"/>
    <w:semiHidden/>
    <w:rsid w:val="002926BC"/>
    <w:pPr>
      <w:tabs>
        <w:tab w:val="right" w:pos="9639"/>
      </w:tabs>
      <w:spacing w:after="0"/>
    </w:pPr>
    <w:rPr>
      <w:sz w:val="20"/>
    </w:rPr>
  </w:style>
  <w:style w:type="character" w:customStyle="1" w:styleId="NTGFooter2deptpagenumChar">
    <w:name w:val="NTG Footer 2 dept &amp; page num Char"/>
    <w:basedOn w:val="DefaultParagraphFont"/>
    <w:link w:val="NTGFooter2deptpagenum"/>
    <w:uiPriority w:val="9"/>
    <w:semiHidden/>
    <w:rsid w:val="00C52BC3"/>
    <w:rPr>
      <w:sz w:val="20"/>
    </w:rPr>
  </w:style>
  <w:style w:type="character" w:customStyle="1" w:styleId="NTGFooter2DateVersionChar">
    <w:name w:val="NTG Footer 2 Date &amp; Version Char"/>
    <w:basedOn w:val="NTGFooter2deptpagenumChar"/>
    <w:link w:val="NTGFooter2DateVersion"/>
    <w:uiPriority w:val="9"/>
    <w:semiHidden/>
    <w:rsid w:val="00C52BC3"/>
    <w:rPr>
      <w:sz w:val="20"/>
    </w:rPr>
  </w:style>
  <w:style w:type="numbering" w:customStyle="1" w:styleId="Numberlist">
    <w:name w:val="Number list"/>
    <w:uiPriority w:val="99"/>
    <w:rsid w:val="007C6D9F"/>
    <w:pPr>
      <w:numPr>
        <w:numId w:val="2"/>
      </w:numPr>
    </w:pPr>
  </w:style>
  <w:style w:type="paragraph" w:styleId="ListNumber">
    <w:name w:val="List Number"/>
    <w:aliases w:val="Number list level 1"/>
    <w:basedOn w:val="Normal"/>
    <w:uiPriority w:val="99"/>
    <w:qFormat/>
    <w:rsid w:val="00A22C38"/>
    <w:pPr>
      <w:spacing w:after="120"/>
    </w:pPr>
  </w:style>
  <w:style w:type="paragraph" w:styleId="ListNumber2">
    <w:name w:val="List Number 2"/>
    <w:aliases w:val="Number list level 2"/>
    <w:basedOn w:val="Normal"/>
    <w:uiPriority w:val="99"/>
    <w:rsid w:val="00A22C38"/>
    <w:pPr>
      <w:spacing w:after="120"/>
    </w:pPr>
  </w:style>
  <w:style w:type="paragraph" w:styleId="ListNumber3">
    <w:name w:val="List Number 3"/>
    <w:aliases w:val="Number list level 3"/>
    <w:basedOn w:val="Normal"/>
    <w:uiPriority w:val="99"/>
    <w:rsid w:val="00A22C38"/>
    <w:pPr>
      <w:spacing w:after="120"/>
    </w:pPr>
  </w:style>
  <w:style w:type="paragraph" w:styleId="ListNumber4">
    <w:name w:val="List Number 4"/>
    <w:aliases w:val="Number list level 4"/>
    <w:basedOn w:val="Normal"/>
    <w:uiPriority w:val="99"/>
    <w:rsid w:val="00A22C38"/>
    <w:pPr>
      <w:spacing w:after="120"/>
    </w:pPr>
  </w:style>
  <w:style w:type="paragraph" w:styleId="ListNumber5">
    <w:name w:val="List Number 5"/>
    <w:aliases w:val="List number 5 - with space"/>
    <w:basedOn w:val="Normal"/>
    <w:uiPriority w:val="99"/>
    <w:rsid w:val="00A22C38"/>
    <w:pPr>
      <w:spacing w:after="120"/>
    </w:pPr>
  </w:style>
  <w:style w:type="paragraph" w:styleId="ListBullet">
    <w:name w:val="List Bullet"/>
    <w:aliases w:val="Bullet list level 1"/>
    <w:basedOn w:val="Normal"/>
    <w:uiPriority w:val="4"/>
    <w:semiHidden/>
    <w:rsid w:val="00176123"/>
    <w:pPr>
      <w:numPr>
        <w:numId w:val="8"/>
      </w:numPr>
      <w:spacing w:after="120"/>
      <w:ind w:left="0" w:firstLine="0"/>
    </w:pPr>
  </w:style>
  <w:style w:type="paragraph" w:styleId="ListBullet2">
    <w:name w:val="List Bullet 2"/>
    <w:aliases w:val="Bullet list level 2"/>
    <w:basedOn w:val="Normal"/>
    <w:uiPriority w:val="4"/>
    <w:semiHidden/>
    <w:rsid w:val="006847AD"/>
    <w:pPr>
      <w:numPr>
        <w:ilvl w:val="1"/>
        <w:numId w:val="8"/>
      </w:numPr>
      <w:spacing w:after="120"/>
    </w:pPr>
  </w:style>
  <w:style w:type="paragraph" w:styleId="ListBullet3">
    <w:name w:val="List Bullet 3"/>
    <w:aliases w:val="Bullet list level 3"/>
    <w:basedOn w:val="Normal"/>
    <w:uiPriority w:val="4"/>
    <w:semiHidden/>
    <w:rsid w:val="006847AD"/>
    <w:pPr>
      <w:numPr>
        <w:ilvl w:val="2"/>
        <w:numId w:val="8"/>
      </w:numPr>
      <w:spacing w:after="120"/>
    </w:pPr>
  </w:style>
  <w:style w:type="paragraph" w:styleId="ListBullet4">
    <w:name w:val="List Bullet 4"/>
    <w:aliases w:val="Bullet list level 4"/>
    <w:basedOn w:val="Normal"/>
    <w:uiPriority w:val="4"/>
    <w:semiHidden/>
    <w:rsid w:val="006847AD"/>
    <w:pPr>
      <w:numPr>
        <w:ilvl w:val="3"/>
        <w:numId w:val="8"/>
      </w:numPr>
      <w:spacing w:after="120"/>
    </w:pPr>
  </w:style>
  <w:style w:type="paragraph" w:styleId="ListBullet5">
    <w:name w:val="List Bullet 5"/>
    <w:aliases w:val="Bullet list level 5"/>
    <w:basedOn w:val="Normal"/>
    <w:uiPriority w:val="4"/>
    <w:semiHidden/>
    <w:rsid w:val="004E2CB7"/>
    <w:pPr>
      <w:numPr>
        <w:ilvl w:val="4"/>
        <w:numId w:val="8"/>
      </w:numPr>
      <w:ind w:left="1008" w:hanging="1008"/>
    </w:pPr>
  </w:style>
  <w:style w:type="character" w:styleId="Hyperlink">
    <w:name w:val="Hyperlink"/>
    <w:basedOn w:val="DefaultParagraphFont"/>
    <w:uiPriority w:val="99"/>
    <w:rsid w:val="002F0DB1"/>
    <w:rPr>
      <w:color w:val="0563C1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qFormat/>
    <w:rsid w:val="003B67FD"/>
    <w:pPr>
      <w:spacing w:before="480" w:after="0"/>
      <w:outlineLvl w:val="9"/>
    </w:pPr>
    <w:rPr>
      <w:kern w:val="0"/>
      <w:szCs w:val="28"/>
    </w:rPr>
  </w:style>
  <w:style w:type="paragraph" w:styleId="TOC1">
    <w:name w:val="toc 1"/>
    <w:basedOn w:val="Normal"/>
    <w:next w:val="Normal"/>
    <w:autoRedefine/>
    <w:uiPriority w:val="39"/>
    <w:semiHidden/>
    <w:rsid w:val="007859CD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rsid w:val="007859C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rsid w:val="007859CD"/>
    <w:pPr>
      <w:spacing w:after="100"/>
      <w:ind w:left="440"/>
    </w:pPr>
  </w:style>
  <w:style w:type="paragraph" w:customStyle="1" w:styleId="Tablebulletlistlevel1">
    <w:name w:val="Table bullet list level 1"/>
    <w:uiPriority w:val="6"/>
    <w:rsid w:val="002716CD"/>
    <w:pPr>
      <w:numPr>
        <w:numId w:val="7"/>
      </w:numPr>
      <w:spacing w:after="20"/>
    </w:pPr>
  </w:style>
  <w:style w:type="paragraph" w:customStyle="1" w:styleId="Tablebulletlistlevel2">
    <w:name w:val="Table bullet list level 2"/>
    <w:basedOn w:val="Tablebulletlistlevel1"/>
    <w:uiPriority w:val="6"/>
    <w:semiHidden/>
    <w:rsid w:val="002716CD"/>
    <w:pPr>
      <w:numPr>
        <w:ilvl w:val="1"/>
      </w:numPr>
    </w:pPr>
  </w:style>
  <w:style w:type="paragraph" w:customStyle="1" w:styleId="Tablebulletlistlevel3">
    <w:name w:val="Table bullet list level 3"/>
    <w:basedOn w:val="Tablebulletlistlevel2"/>
    <w:uiPriority w:val="6"/>
    <w:semiHidden/>
    <w:qFormat/>
    <w:rsid w:val="002716CD"/>
    <w:pPr>
      <w:numPr>
        <w:ilvl w:val="2"/>
      </w:numPr>
    </w:pPr>
  </w:style>
  <w:style w:type="paragraph" w:customStyle="1" w:styleId="Tablebulletlistlevel4">
    <w:name w:val="Table bullet list level 4"/>
    <w:basedOn w:val="Tablebulletlistlevel3"/>
    <w:uiPriority w:val="6"/>
    <w:semiHidden/>
    <w:qFormat/>
    <w:rsid w:val="002716CD"/>
    <w:pPr>
      <w:numPr>
        <w:ilvl w:val="3"/>
      </w:numPr>
    </w:pPr>
  </w:style>
  <w:style w:type="paragraph" w:customStyle="1" w:styleId="Tablebulletlistlevel5">
    <w:name w:val="Table bullet list level 5"/>
    <w:basedOn w:val="Tablebulletlistlevel4"/>
    <w:uiPriority w:val="6"/>
    <w:semiHidden/>
    <w:qFormat/>
    <w:rsid w:val="002716CD"/>
    <w:pPr>
      <w:numPr>
        <w:ilvl w:val="4"/>
      </w:numPr>
    </w:pPr>
  </w:style>
  <w:style w:type="paragraph" w:customStyle="1" w:styleId="Tablebulletlistlevel6">
    <w:name w:val="Table bullet list level 6"/>
    <w:basedOn w:val="Tablebulletlistlevel5"/>
    <w:uiPriority w:val="6"/>
    <w:semiHidden/>
    <w:qFormat/>
    <w:rsid w:val="001D7CA4"/>
    <w:pPr>
      <w:numPr>
        <w:ilvl w:val="5"/>
      </w:numPr>
    </w:pPr>
  </w:style>
  <w:style w:type="paragraph" w:customStyle="1" w:styleId="Tablebulletlistlevel7">
    <w:name w:val="Table bullet list level 7"/>
    <w:basedOn w:val="Tablebulletlistlevel6"/>
    <w:uiPriority w:val="6"/>
    <w:semiHidden/>
    <w:qFormat/>
    <w:rsid w:val="002716CD"/>
    <w:pPr>
      <w:numPr>
        <w:ilvl w:val="6"/>
      </w:numPr>
    </w:pPr>
  </w:style>
  <w:style w:type="paragraph" w:customStyle="1" w:styleId="Tablebulletlistlevel8">
    <w:name w:val="Table bullet list level 8"/>
    <w:basedOn w:val="Tablebulletlistlevel7"/>
    <w:uiPriority w:val="6"/>
    <w:semiHidden/>
    <w:qFormat/>
    <w:rsid w:val="002716CD"/>
    <w:pPr>
      <w:numPr>
        <w:ilvl w:val="7"/>
      </w:numPr>
    </w:pPr>
  </w:style>
  <w:style w:type="paragraph" w:customStyle="1" w:styleId="Tablebulletlistlevel9">
    <w:name w:val="Table bullet list level 9"/>
    <w:basedOn w:val="Tablebulletlistlevel8"/>
    <w:uiPriority w:val="6"/>
    <w:semiHidden/>
    <w:qFormat/>
    <w:rsid w:val="002716CD"/>
    <w:pPr>
      <w:numPr>
        <w:ilvl w:val="8"/>
      </w:numPr>
    </w:pPr>
  </w:style>
  <w:style w:type="numbering" w:customStyle="1" w:styleId="Tablebulletlist">
    <w:name w:val="Table bullet list"/>
    <w:uiPriority w:val="99"/>
    <w:rsid w:val="002716CD"/>
    <w:pPr>
      <w:numPr>
        <w:numId w:val="4"/>
      </w:numPr>
    </w:pPr>
  </w:style>
  <w:style w:type="paragraph" w:customStyle="1" w:styleId="Tablenumberlistlevel1">
    <w:name w:val="Table number list level 1"/>
    <w:uiPriority w:val="7"/>
    <w:rsid w:val="002716CD"/>
    <w:pPr>
      <w:numPr>
        <w:numId w:val="6"/>
      </w:numPr>
      <w:spacing w:after="20"/>
    </w:pPr>
  </w:style>
  <w:style w:type="paragraph" w:customStyle="1" w:styleId="Tablenumberlistlevel2">
    <w:name w:val="Table number list level 2"/>
    <w:basedOn w:val="Tablenumberlistlevel1"/>
    <w:uiPriority w:val="7"/>
    <w:semiHidden/>
    <w:rsid w:val="002716CD"/>
    <w:pPr>
      <w:numPr>
        <w:ilvl w:val="1"/>
      </w:numPr>
    </w:pPr>
  </w:style>
  <w:style w:type="paragraph" w:customStyle="1" w:styleId="Tablenumberlistlevel3">
    <w:name w:val="Table number list level 3"/>
    <w:basedOn w:val="Tablenumberlistlevel2"/>
    <w:uiPriority w:val="7"/>
    <w:semiHidden/>
    <w:qFormat/>
    <w:rsid w:val="002716CD"/>
    <w:pPr>
      <w:numPr>
        <w:ilvl w:val="2"/>
      </w:numPr>
    </w:pPr>
  </w:style>
  <w:style w:type="paragraph" w:customStyle="1" w:styleId="Tablenumberlistlevel4">
    <w:name w:val="Table number list level 4"/>
    <w:basedOn w:val="Tablenumberlistlevel3"/>
    <w:uiPriority w:val="7"/>
    <w:semiHidden/>
    <w:qFormat/>
    <w:rsid w:val="002716CD"/>
    <w:pPr>
      <w:numPr>
        <w:ilvl w:val="3"/>
      </w:numPr>
    </w:pPr>
  </w:style>
  <w:style w:type="paragraph" w:customStyle="1" w:styleId="Tablenumberlistlevel5">
    <w:name w:val="Table number list level 5"/>
    <w:basedOn w:val="Tablenumberlistlevel4"/>
    <w:uiPriority w:val="7"/>
    <w:semiHidden/>
    <w:qFormat/>
    <w:rsid w:val="002716CD"/>
    <w:pPr>
      <w:numPr>
        <w:ilvl w:val="4"/>
      </w:numPr>
    </w:pPr>
  </w:style>
  <w:style w:type="paragraph" w:customStyle="1" w:styleId="Tablenumberlistlevel6">
    <w:name w:val="Table number list level 6"/>
    <w:basedOn w:val="Tablenumberlistlevel5"/>
    <w:uiPriority w:val="7"/>
    <w:semiHidden/>
    <w:qFormat/>
    <w:rsid w:val="002716CD"/>
    <w:pPr>
      <w:numPr>
        <w:ilvl w:val="5"/>
      </w:numPr>
    </w:pPr>
  </w:style>
  <w:style w:type="paragraph" w:customStyle="1" w:styleId="Tablenumberlistlevel7">
    <w:name w:val="Table number list level 7"/>
    <w:basedOn w:val="Tablenumberlistlevel6"/>
    <w:uiPriority w:val="7"/>
    <w:semiHidden/>
    <w:qFormat/>
    <w:rsid w:val="002716CD"/>
    <w:pPr>
      <w:numPr>
        <w:ilvl w:val="6"/>
      </w:numPr>
    </w:pPr>
  </w:style>
  <w:style w:type="paragraph" w:customStyle="1" w:styleId="Tablenumberlistlevel8">
    <w:name w:val="Table number list level 8"/>
    <w:basedOn w:val="Tablenumberlistlevel7"/>
    <w:uiPriority w:val="7"/>
    <w:semiHidden/>
    <w:qFormat/>
    <w:rsid w:val="002716CD"/>
    <w:pPr>
      <w:numPr>
        <w:ilvl w:val="7"/>
      </w:numPr>
    </w:pPr>
  </w:style>
  <w:style w:type="paragraph" w:customStyle="1" w:styleId="Tablenumberlistlevel9">
    <w:name w:val="Table number list level 9"/>
    <w:basedOn w:val="Tablenumberlistlevel8"/>
    <w:uiPriority w:val="7"/>
    <w:semiHidden/>
    <w:qFormat/>
    <w:rsid w:val="002716CD"/>
    <w:pPr>
      <w:numPr>
        <w:ilvl w:val="8"/>
      </w:numPr>
    </w:pPr>
  </w:style>
  <w:style w:type="numbering" w:customStyle="1" w:styleId="Tablenumberlist">
    <w:name w:val="Table number list"/>
    <w:uiPriority w:val="99"/>
    <w:rsid w:val="002716CD"/>
    <w:pPr>
      <w:numPr>
        <w:numId w:val="5"/>
      </w:numPr>
    </w:pPr>
  </w:style>
  <w:style w:type="table" w:styleId="GridTable1Light-Accent4">
    <w:name w:val="Grid Table 1 Light Accent 4"/>
    <w:basedOn w:val="TableNormal"/>
    <w:uiPriority w:val="46"/>
    <w:rsid w:val="00EB0A3C"/>
    <w:pPr>
      <w:spacing w:after="0"/>
    </w:pPr>
    <w:tblPr>
      <w:tblStyleRowBandSize w:val="1"/>
      <w:tblStyleColBandSize w:val="1"/>
      <w:tblBorders>
        <w:top w:val="single" w:sz="4" w:space="0" w:color="D3B0DA" w:themeColor="accent4" w:themeTint="66"/>
        <w:left w:val="single" w:sz="4" w:space="0" w:color="D3B0DA" w:themeColor="accent4" w:themeTint="66"/>
        <w:bottom w:val="single" w:sz="4" w:space="0" w:color="D3B0DA" w:themeColor="accent4" w:themeTint="66"/>
        <w:right w:val="single" w:sz="4" w:space="0" w:color="D3B0DA" w:themeColor="accent4" w:themeTint="66"/>
        <w:insideH w:val="single" w:sz="4" w:space="0" w:color="D3B0DA" w:themeColor="accent4" w:themeTint="66"/>
        <w:insideV w:val="single" w:sz="4" w:space="0" w:color="D3B0DA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E89C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89C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NTGTable">
    <w:name w:val="NTG Table"/>
    <w:basedOn w:val="TableGrid"/>
    <w:uiPriority w:val="99"/>
    <w:rsid w:val="003D0F63"/>
    <w:pPr>
      <w:spacing w:after="40"/>
    </w:pPr>
    <w:rPr>
      <w:szCs w:val="20"/>
      <w:lang w:eastAsia="en-AU"/>
    </w:r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Arial" w:hAnsi="Arial"/>
        <w:b/>
        <w:sz w:val="22"/>
      </w:rPr>
      <w:tblPr/>
      <w:trPr>
        <w:tblHeader/>
      </w:trPr>
      <w:tcPr>
        <w:shd w:val="clear" w:color="auto" w:fill="D9D9D9" w:themeFill="background1" w:themeFillShade="D9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sz w:val="22"/>
      </w:r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paragraph" w:styleId="Caption">
    <w:name w:val="caption"/>
    <w:basedOn w:val="Normal"/>
    <w:next w:val="Normal"/>
    <w:uiPriority w:val="35"/>
    <w:unhideWhenUsed/>
    <w:rsid w:val="00F858F2"/>
    <w:rPr>
      <w:iCs/>
      <w:sz w:val="20"/>
      <w:szCs w:val="18"/>
    </w:rPr>
  </w:style>
  <w:style w:type="numbering" w:customStyle="1" w:styleId="NTGStandardNumList">
    <w:name w:val="NTG Standard Num List"/>
    <w:uiPriority w:val="99"/>
    <w:rsid w:val="004179BF"/>
    <w:pPr>
      <w:numPr>
        <w:numId w:val="1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5E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5E04"/>
    <w:rPr>
      <w:rFonts w:ascii="Segoe UI" w:hAnsi="Segoe UI" w:cs="Segoe UI"/>
      <w:sz w:val="18"/>
      <w:szCs w:val="18"/>
    </w:rPr>
  </w:style>
  <w:style w:type="numbering" w:customStyle="1" w:styleId="NTGTableList">
    <w:name w:val="NTG Table List"/>
    <w:uiPriority w:val="99"/>
    <w:rsid w:val="00BE19E3"/>
    <w:pPr>
      <w:numPr>
        <w:numId w:val="21"/>
      </w:numPr>
    </w:pPr>
  </w:style>
  <w:style w:type="paragraph" w:customStyle="1" w:styleId="NTGTableBulletList1">
    <w:name w:val="NTG Table Bullet List 1"/>
    <w:semiHidden/>
    <w:qFormat/>
    <w:rsid w:val="00BE19E3"/>
    <w:pPr>
      <w:numPr>
        <w:numId w:val="22"/>
      </w:numPr>
      <w:spacing w:after="20"/>
    </w:pPr>
  </w:style>
  <w:style w:type="paragraph" w:customStyle="1" w:styleId="NTGTableBulletList2">
    <w:name w:val="NTG Table Bullet List 2"/>
    <w:basedOn w:val="NTGTableBulletList1"/>
    <w:semiHidden/>
    <w:qFormat/>
    <w:rsid w:val="00BE19E3"/>
    <w:pPr>
      <w:numPr>
        <w:ilvl w:val="1"/>
      </w:numPr>
    </w:pPr>
  </w:style>
  <w:style w:type="paragraph" w:customStyle="1" w:styleId="NTGTableBulletList3">
    <w:name w:val="NTG Table Bullet List 3"/>
    <w:basedOn w:val="NTGTableBulletList2"/>
    <w:semiHidden/>
    <w:qFormat/>
    <w:rsid w:val="00BE19E3"/>
    <w:pPr>
      <w:numPr>
        <w:ilvl w:val="2"/>
      </w:numPr>
    </w:pPr>
  </w:style>
  <w:style w:type="paragraph" w:customStyle="1" w:styleId="NTGTableBulletList4">
    <w:name w:val="NTG Table Bullet List 4"/>
    <w:basedOn w:val="NTGTableBulletList3"/>
    <w:semiHidden/>
    <w:qFormat/>
    <w:rsid w:val="00BE19E3"/>
    <w:pPr>
      <w:numPr>
        <w:ilvl w:val="3"/>
      </w:numPr>
    </w:pPr>
  </w:style>
  <w:style w:type="paragraph" w:customStyle="1" w:styleId="NTGTableBulletList5">
    <w:name w:val="NTG Table Bullet List 5"/>
    <w:basedOn w:val="NTGTableBulletList4"/>
    <w:semiHidden/>
    <w:qFormat/>
    <w:rsid w:val="00BE19E3"/>
    <w:pPr>
      <w:numPr>
        <w:ilvl w:val="4"/>
      </w:numPr>
    </w:pPr>
  </w:style>
  <w:style w:type="paragraph" w:customStyle="1" w:styleId="NTGTableBulletList6">
    <w:name w:val="NTG Table Bullet List 6"/>
    <w:basedOn w:val="NTGTableBulletList5"/>
    <w:semiHidden/>
    <w:qFormat/>
    <w:rsid w:val="00BE19E3"/>
    <w:pPr>
      <w:numPr>
        <w:ilvl w:val="5"/>
      </w:numPr>
    </w:pPr>
  </w:style>
  <w:style w:type="paragraph" w:customStyle="1" w:styleId="NTGTableBulletList7">
    <w:name w:val="NTG Table Bullet List 7"/>
    <w:basedOn w:val="NTGTableBulletList6"/>
    <w:semiHidden/>
    <w:qFormat/>
    <w:rsid w:val="00BE19E3"/>
    <w:pPr>
      <w:numPr>
        <w:ilvl w:val="6"/>
      </w:numPr>
    </w:pPr>
  </w:style>
  <w:style w:type="paragraph" w:customStyle="1" w:styleId="NTGTableBulletList8">
    <w:name w:val="NTG Table Bullet List 8"/>
    <w:basedOn w:val="NTGTableBulletList7"/>
    <w:semiHidden/>
    <w:qFormat/>
    <w:rsid w:val="00BE19E3"/>
    <w:pPr>
      <w:numPr>
        <w:ilvl w:val="7"/>
      </w:numPr>
    </w:pPr>
  </w:style>
  <w:style w:type="paragraph" w:customStyle="1" w:styleId="NTGTableBulletList9">
    <w:name w:val="NTG Table Bullet List 9"/>
    <w:basedOn w:val="NTGTableBulletList8"/>
    <w:semiHidden/>
    <w:qFormat/>
    <w:rsid w:val="00BE19E3"/>
    <w:pPr>
      <w:numPr>
        <w:ilvl w:val="8"/>
      </w:numPr>
    </w:pPr>
  </w:style>
  <w:style w:type="character" w:styleId="CommentReference">
    <w:name w:val="annotation reference"/>
    <w:basedOn w:val="DefaultParagraphFont"/>
    <w:unhideWhenUsed/>
    <w:rsid w:val="00324A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14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140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14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140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ci\AppData\Local\Microsoft\Windows\Temporary%20Internet%20Files\Content.IE5\TT6Z7DPN\ntg-general-portrait-word-template%20(1).dotx" TargetMode="External"/></Relationships>
</file>

<file path=word/theme/theme1.xml><?xml version="1.0" encoding="utf-8"?>
<a:theme xmlns:a="http://schemas.openxmlformats.org/drawingml/2006/main" name="NTG branding">
  <a:themeElements>
    <a:clrScheme name="NTG Colours">
      <a:dk1>
        <a:sysClr val="windowText" lastClr="000000"/>
      </a:dk1>
      <a:lt1>
        <a:sysClr val="window" lastClr="FFFFFF"/>
      </a:lt1>
      <a:dk2>
        <a:srgbClr val="BC5915"/>
      </a:dk2>
      <a:lt2>
        <a:srgbClr val="FFFFFF"/>
      </a:lt2>
      <a:accent1>
        <a:srgbClr val="527AA1"/>
      </a:accent1>
      <a:accent2>
        <a:srgbClr val="77794B"/>
      </a:accent2>
      <a:accent3>
        <a:srgbClr val="6E7C00"/>
      </a:accent3>
      <a:accent4>
        <a:srgbClr val="8C4799"/>
      </a:accent4>
      <a:accent5>
        <a:srgbClr val="A26B21"/>
      </a:accent5>
      <a:accent6>
        <a:srgbClr val="BD472A"/>
      </a:accent6>
      <a:hlink>
        <a:srgbClr val="0563C1"/>
      </a:hlink>
      <a:folHlink>
        <a:srgbClr val="8C4799"/>
      </a:folHlink>
    </a:clrScheme>
    <a:fontScheme name="NTG Font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11598-D6FE-41AF-BF92-AE43B5C8F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ntg-general-portrait-word-template (1).dotx</Template>
  <TotalTime>1541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Attachment H – Conditions for delegate’s power to waive</vt:lpstr>
    </vt:vector>
  </TitlesOfParts>
  <Company>Northern Territory Government</Company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 H – Conditions for delegate’s power to waive</dc:title>
  <dc:creator>nlu</dc:creator>
  <cp:lastModifiedBy>Diana Gaerth</cp:lastModifiedBy>
  <cp:revision>124</cp:revision>
  <cp:lastPrinted>2023-12-12T22:48:00Z</cp:lastPrinted>
  <dcterms:created xsi:type="dcterms:W3CDTF">2022-02-10T03:21:00Z</dcterms:created>
  <dcterms:modified xsi:type="dcterms:W3CDTF">2024-05-28T23:23:00Z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 1.0">
    <vt:lpwstr>Version 1.0</vt:lpwstr>
  </property>
</Properties>
</file>